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95261" w:rsidRDefault="00341385" w:rsidP="00095261">
      <w:pPr>
        <w:spacing w:line="920" w:lineRule="exact"/>
        <w:ind w:left="206" w:hangingChars="57" w:hanging="206"/>
        <w:jc w:val="center"/>
        <w:rPr>
          <w:rFonts w:ascii="宋体" w:eastAsia="宋体" w:hAnsi="宋体" w:cs="Calibri"/>
          <w:b/>
          <w:color w:val="000000"/>
          <w:sz w:val="36"/>
          <w:szCs w:val="36"/>
        </w:rPr>
      </w:pPr>
      <w:bookmarkStart w:id="0" w:name="_Toc29236063"/>
      <w:r>
        <w:rPr>
          <w:rFonts w:ascii="宋体" w:eastAsia="宋体" w:hAnsi="宋体" w:cs="Calibri"/>
          <w:b/>
          <w:color w:val="000000"/>
          <w:sz w:val="36"/>
          <w:szCs w:val="36"/>
        </w:rPr>
        <w:t>阳春市</w:t>
      </w:r>
      <w:r w:rsidR="00095261">
        <w:rPr>
          <w:rFonts w:ascii="宋体" w:eastAsia="宋体" w:hAnsi="宋体" w:cs="Calibri"/>
          <w:b/>
          <w:color w:val="000000"/>
          <w:sz w:val="36"/>
          <w:szCs w:val="36"/>
        </w:rPr>
        <w:t>妇幼保健院</w:t>
      </w:r>
    </w:p>
    <w:p w:rsidR="008550E1" w:rsidRDefault="00341385" w:rsidP="005122C5">
      <w:pPr>
        <w:spacing w:line="920" w:lineRule="exact"/>
        <w:ind w:left="206" w:hangingChars="57" w:hanging="206"/>
        <w:jc w:val="center"/>
        <w:rPr>
          <w:rFonts w:ascii="宋体" w:eastAsia="宋体" w:hAnsi="宋体" w:cs="Calibri"/>
          <w:b/>
          <w:color w:val="000000"/>
          <w:sz w:val="36"/>
          <w:szCs w:val="36"/>
        </w:rPr>
      </w:pPr>
      <w:r>
        <w:rPr>
          <w:rFonts w:ascii="宋体" w:eastAsia="宋体" w:hAnsi="宋体" w:cs="Calibri" w:hint="eastAsia"/>
          <w:b/>
          <w:color w:val="000000"/>
          <w:sz w:val="36"/>
          <w:szCs w:val="36"/>
        </w:rPr>
        <w:t>关于</w:t>
      </w:r>
      <w:r w:rsidR="00095261" w:rsidRPr="00095261">
        <w:rPr>
          <w:rFonts w:ascii="宋体" w:eastAsia="宋体" w:hAnsi="宋体" w:cs="Calibri"/>
          <w:b/>
          <w:color w:val="000000"/>
          <w:sz w:val="36"/>
          <w:szCs w:val="36"/>
        </w:rPr>
        <w:t>HIS系统和智慧门诊就医服务系统</w:t>
      </w:r>
      <w:r>
        <w:rPr>
          <w:rFonts w:ascii="宋体" w:eastAsia="宋体" w:hAnsi="宋体" w:cs="Calibri" w:hint="eastAsia"/>
          <w:b/>
          <w:color w:val="000000"/>
          <w:sz w:val="36"/>
          <w:szCs w:val="36"/>
        </w:rPr>
        <w:t>等保测评</w:t>
      </w:r>
      <w:r>
        <w:rPr>
          <w:rFonts w:ascii="宋体" w:eastAsia="宋体" w:hAnsi="宋体" w:cs="Calibri"/>
          <w:b/>
          <w:color w:val="000000"/>
          <w:sz w:val="36"/>
          <w:szCs w:val="36"/>
        </w:rPr>
        <w:t>采购项目</w:t>
      </w:r>
      <w:r>
        <w:rPr>
          <w:rFonts w:ascii="宋体" w:eastAsia="宋体" w:hAnsi="宋体" w:cs="Calibri" w:hint="eastAsia"/>
          <w:b/>
          <w:color w:val="000000"/>
          <w:sz w:val="36"/>
          <w:szCs w:val="36"/>
        </w:rPr>
        <w:t>需求</w:t>
      </w:r>
      <w:r w:rsidR="005122C5">
        <w:rPr>
          <w:rFonts w:ascii="宋体" w:eastAsia="宋体" w:hAnsi="宋体" w:cs="Calibri" w:hint="eastAsia"/>
          <w:b/>
          <w:color w:val="000000"/>
          <w:sz w:val="36"/>
          <w:szCs w:val="36"/>
        </w:rPr>
        <w:t>书</w:t>
      </w:r>
    </w:p>
    <w:p w:rsidR="008550E1" w:rsidRDefault="008550E1">
      <w:pPr>
        <w:jc w:val="center"/>
        <w:rPr>
          <w:rFonts w:ascii="宋体" w:eastAsia="宋体" w:hAnsi="宋体"/>
          <w:color w:val="000000"/>
        </w:rPr>
      </w:pPr>
    </w:p>
    <w:p w:rsidR="008550E1" w:rsidRDefault="00341385">
      <w:pPr>
        <w:widowControl/>
        <w:spacing w:before="120" w:after="120" w:line="360" w:lineRule="auto"/>
        <w:ind w:firstLineChars="200" w:firstLine="480"/>
        <w:jc w:val="left"/>
        <w:rPr>
          <w:rFonts w:ascii="宋体" w:eastAsia="宋体" w:hAnsi="宋体"/>
          <w:color w:val="000000"/>
          <w:sz w:val="24"/>
          <w:szCs w:val="24"/>
        </w:rPr>
      </w:pPr>
      <w:bookmarkStart w:id="1" w:name="_Toc28252485"/>
      <w:bookmarkStart w:id="2" w:name="_Toc25694205"/>
      <w:bookmarkStart w:id="3" w:name="_Toc25885392"/>
      <w:bookmarkEnd w:id="0"/>
      <w:r>
        <w:rPr>
          <w:rFonts w:ascii="宋体" w:eastAsia="宋体" w:hAnsi="宋体" w:hint="eastAsia"/>
          <w:color w:val="000000"/>
          <w:sz w:val="24"/>
          <w:szCs w:val="24"/>
        </w:rPr>
        <w:t>本项目服务范围包含：</w:t>
      </w:r>
      <w:r w:rsidR="00E66EC4" w:rsidRPr="00E66EC4">
        <w:rPr>
          <w:rFonts w:ascii="宋体" w:eastAsia="宋体" w:hAnsi="宋体"/>
          <w:color w:val="000000"/>
          <w:sz w:val="24"/>
          <w:szCs w:val="24"/>
        </w:rPr>
        <w:t>HIS系统和智慧门诊就医服务系统</w:t>
      </w:r>
      <w:r>
        <w:rPr>
          <w:rFonts w:ascii="宋体" w:eastAsia="宋体" w:hAnsi="宋体"/>
          <w:color w:val="000000"/>
          <w:sz w:val="24"/>
          <w:szCs w:val="24"/>
        </w:rPr>
        <w:t>共</w:t>
      </w:r>
      <w:r w:rsidR="00E66EC4">
        <w:rPr>
          <w:rFonts w:ascii="宋体" w:eastAsia="宋体" w:hAnsi="宋体" w:hint="eastAsia"/>
          <w:color w:val="000000"/>
          <w:sz w:val="24"/>
          <w:szCs w:val="24"/>
        </w:rPr>
        <w:t>2</w:t>
      </w:r>
      <w:r>
        <w:rPr>
          <w:rFonts w:ascii="宋体" w:eastAsia="宋体" w:hAnsi="宋体"/>
          <w:color w:val="000000"/>
          <w:sz w:val="24"/>
          <w:szCs w:val="24"/>
        </w:rPr>
        <w:t>个业务系统。</w:t>
      </w:r>
    </w:p>
    <w:tbl>
      <w:tblPr>
        <w:tblW w:w="4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34"/>
        <w:gridCol w:w="4629"/>
        <w:gridCol w:w="2326"/>
      </w:tblGrid>
      <w:tr w:rsidR="008550E1">
        <w:trPr>
          <w:trHeight w:val="675"/>
          <w:jc w:val="center"/>
        </w:trPr>
        <w:tc>
          <w:tcPr>
            <w:tcW w:w="951" w:type="pct"/>
            <w:shd w:val="clear" w:color="auto" w:fill="C0C0C0"/>
            <w:vAlign w:val="center"/>
          </w:tcPr>
          <w:p w:rsidR="008550E1" w:rsidRDefault="00341385">
            <w:pPr>
              <w:widowControl/>
              <w:spacing w:line="360" w:lineRule="auto"/>
              <w:ind w:firstLineChars="199" w:firstLine="479"/>
              <w:jc w:val="left"/>
              <w:rPr>
                <w:rFonts w:ascii="宋体" w:eastAsia="宋体" w:hAnsi="宋体" w:cs="Tahoma"/>
                <w:b/>
                <w:color w:val="000000"/>
                <w:kern w:val="0"/>
                <w:sz w:val="24"/>
                <w:szCs w:val="24"/>
                <w:lang w:val="en-GB"/>
              </w:rPr>
            </w:pPr>
            <w:r>
              <w:rPr>
                <w:rFonts w:ascii="宋体" w:eastAsia="宋体" w:hAnsi="宋体" w:cs="Tahoma" w:hint="eastAsia"/>
                <w:b/>
                <w:color w:val="000000"/>
                <w:kern w:val="0"/>
                <w:sz w:val="24"/>
                <w:szCs w:val="24"/>
                <w:lang w:val="en-GB"/>
              </w:rPr>
              <w:t>序号</w:t>
            </w:r>
          </w:p>
        </w:tc>
        <w:tc>
          <w:tcPr>
            <w:tcW w:w="2695" w:type="pct"/>
            <w:shd w:val="clear" w:color="auto" w:fill="C0C0C0"/>
            <w:vAlign w:val="center"/>
          </w:tcPr>
          <w:p w:rsidR="008550E1" w:rsidRDefault="00341385">
            <w:pPr>
              <w:widowControl/>
              <w:spacing w:line="360" w:lineRule="auto"/>
              <w:ind w:firstLineChars="200" w:firstLine="482"/>
              <w:jc w:val="center"/>
              <w:rPr>
                <w:rFonts w:ascii="宋体" w:eastAsia="宋体" w:hAnsi="宋体" w:cs="Tahoma"/>
                <w:b/>
                <w:color w:val="000000"/>
                <w:kern w:val="0"/>
                <w:sz w:val="24"/>
                <w:szCs w:val="24"/>
                <w:lang w:val="en-GB"/>
              </w:rPr>
            </w:pPr>
            <w:r>
              <w:rPr>
                <w:rFonts w:ascii="宋体" w:eastAsia="宋体" w:hAnsi="宋体" w:cs="Tahoma" w:hint="eastAsia"/>
                <w:b/>
                <w:color w:val="000000"/>
                <w:kern w:val="0"/>
                <w:sz w:val="24"/>
                <w:szCs w:val="24"/>
                <w:lang w:val="en-GB"/>
              </w:rPr>
              <w:t>系统名称</w:t>
            </w:r>
          </w:p>
        </w:tc>
        <w:tc>
          <w:tcPr>
            <w:tcW w:w="1354" w:type="pct"/>
            <w:shd w:val="clear" w:color="auto" w:fill="C0C0C0"/>
            <w:vAlign w:val="center"/>
          </w:tcPr>
          <w:p w:rsidR="008550E1" w:rsidRDefault="00341385">
            <w:pPr>
              <w:widowControl/>
              <w:spacing w:line="360" w:lineRule="auto"/>
              <w:jc w:val="center"/>
              <w:rPr>
                <w:rFonts w:ascii="宋体" w:eastAsia="宋体" w:hAnsi="宋体" w:cs="Tahoma"/>
                <w:b/>
                <w:color w:val="000000"/>
                <w:kern w:val="0"/>
                <w:sz w:val="24"/>
                <w:szCs w:val="24"/>
                <w:lang w:val="en-GB"/>
              </w:rPr>
            </w:pPr>
            <w:r>
              <w:rPr>
                <w:rFonts w:ascii="宋体" w:eastAsia="宋体" w:hAnsi="宋体" w:cs="Tahoma" w:hint="eastAsia"/>
                <w:b/>
                <w:color w:val="000000"/>
                <w:kern w:val="0"/>
                <w:sz w:val="24"/>
                <w:szCs w:val="24"/>
                <w:lang w:val="en-GB"/>
              </w:rPr>
              <w:t>系统级别</w:t>
            </w:r>
          </w:p>
        </w:tc>
      </w:tr>
      <w:tr w:rsidR="008550E1">
        <w:trPr>
          <w:trHeight w:val="675"/>
          <w:jc w:val="center"/>
        </w:trPr>
        <w:tc>
          <w:tcPr>
            <w:tcW w:w="951" w:type="pct"/>
            <w:vAlign w:val="center"/>
          </w:tcPr>
          <w:p w:rsidR="008550E1" w:rsidRDefault="00341385">
            <w:pPr>
              <w:widowControl/>
              <w:spacing w:line="360" w:lineRule="auto"/>
              <w:ind w:firstLineChars="200" w:firstLine="480"/>
              <w:jc w:val="left"/>
              <w:rPr>
                <w:rFonts w:ascii="宋体" w:eastAsia="宋体" w:hAnsi="宋体" w:cs="Tahoma"/>
                <w:color w:val="000000"/>
                <w:kern w:val="0"/>
                <w:sz w:val="24"/>
                <w:szCs w:val="24"/>
                <w:lang w:val="en-GB"/>
              </w:rPr>
            </w:pPr>
            <w:r>
              <w:rPr>
                <w:rFonts w:ascii="宋体" w:eastAsia="宋体" w:hAnsi="宋体" w:cs="Tahoma" w:hint="eastAsia"/>
                <w:color w:val="000000"/>
                <w:kern w:val="0"/>
                <w:sz w:val="24"/>
                <w:szCs w:val="24"/>
                <w:lang w:val="en-GB"/>
              </w:rPr>
              <w:t>1</w:t>
            </w:r>
          </w:p>
        </w:tc>
        <w:tc>
          <w:tcPr>
            <w:tcW w:w="2695" w:type="pct"/>
            <w:vAlign w:val="center"/>
          </w:tcPr>
          <w:p w:rsidR="008550E1" w:rsidRDefault="00E66EC4">
            <w:pPr>
              <w:spacing w:line="360" w:lineRule="auto"/>
              <w:rPr>
                <w:rFonts w:ascii="宋体" w:eastAsia="宋体" w:hAnsi="宋体"/>
                <w:color w:val="000000"/>
                <w:sz w:val="24"/>
                <w:szCs w:val="24"/>
              </w:rPr>
            </w:pPr>
            <w:r w:rsidRPr="00E66EC4">
              <w:rPr>
                <w:rFonts w:ascii="宋体" w:eastAsia="宋体" w:hAnsi="宋体"/>
                <w:color w:val="000000"/>
                <w:sz w:val="24"/>
                <w:szCs w:val="24"/>
              </w:rPr>
              <w:t>HIS系统</w:t>
            </w:r>
          </w:p>
        </w:tc>
        <w:tc>
          <w:tcPr>
            <w:tcW w:w="1354" w:type="pct"/>
            <w:vAlign w:val="center"/>
          </w:tcPr>
          <w:p w:rsidR="008550E1" w:rsidRDefault="00341385">
            <w:pPr>
              <w:widowControl/>
              <w:spacing w:line="360" w:lineRule="auto"/>
              <w:jc w:val="center"/>
              <w:rPr>
                <w:rFonts w:ascii="宋体" w:eastAsia="宋体" w:hAnsi="宋体" w:cs="Tahoma"/>
                <w:color w:val="000000"/>
                <w:kern w:val="0"/>
                <w:sz w:val="24"/>
                <w:szCs w:val="24"/>
                <w:lang w:val="en-GB"/>
              </w:rPr>
            </w:pPr>
            <w:r>
              <w:rPr>
                <w:rFonts w:ascii="宋体" w:eastAsia="宋体" w:hAnsi="宋体" w:cs="Tahoma" w:hint="eastAsia"/>
                <w:color w:val="000000"/>
                <w:kern w:val="0"/>
                <w:sz w:val="24"/>
                <w:szCs w:val="24"/>
                <w:lang w:val="en-GB"/>
              </w:rPr>
              <w:t>第三级</w:t>
            </w:r>
          </w:p>
        </w:tc>
      </w:tr>
      <w:tr w:rsidR="008550E1">
        <w:trPr>
          <w:trHeight w:val="675"/>
          <w:jc w:val="center"/>
        </w:trPr>
        <w:tc>
          <w:tcPr>
            <w:tcW w:w="951" w:type="pct"/>
            <w:vAlign w:val="center"/>
          </w:tcPr>
          <w:p w:rsidR="008550E1" w:rsidRDefault="00341385">
            <w:pPr>
              <w:widowControl/>
              <w:spacing w:line="360" w:lineRule="auto"/>
              <w:ind w:firstLineChars="200" w:firstLine="480"/>
              <w:jc w:val="left"/>
              <w:rPr>
                <w:rFonts w:ascii="宋体" w:eastAsia="宋体" w:hAnsi="宋体" w:cs="Tahoma"/>
                <w:color w:val="000000"/>
                <w:kern w:val="0"/>
                <w:sz w:val="24"/>
                <w:szCs w:val="24"/>
                <w:lang w:val="en-GB"/>
              </w:rPr>
            </w:pPr>
            <w:r>
              <w:rPr>
                <w:rFonts w:ascii="宋体" w:eastAsia="宋体" w:hAnsi="宋体" w:cs="Tahoma"/>
                <w:color w:val="000000"/>
                <w:kern w:val="0"/>
                <w:sz w:val="24"/>
                <w:szCs w:val="24"/>
                <w:lang w:val="en-GB"/>
              </w:rPr>
              <w:t>2</w:t>
            </w:r>
          </w:p>
        </w:tc>
        <w:tc>
          <w:tcPr>
            <w:tcW w:w="2695" w:type="pct"/>
            <w:vAlign w:val="center"/>
          </w:tcPr>
          <w:p w:rsidR="008550E1" w:rsidRDefault="00E66EC4">
            <w:pPr>
              <w:spacing w:line="360" w:lineRule="auto"/>
              <w:rPr>
                <w:rFonts w:ascii="宋体" w:eastAsia="宋体" w:hAnsi="宋体"/>
                <w:color w:val="000000"/>
                <w:sz w:val="24"/>
                <w:szCs w:val="24"/>
              </w:rPr>
            </w:pPr>
            <w:r w:rsidRPr="00E66EC4">
              <w:rPr>
                <w:rFonts w:ascii="宋体" w:eastAsia="宋体" w:hAnsi="宋体"/>
                <w:color w:val="000000"/>
                <w:sz w:val="24"/>
                <w:szCs w:val="24"/>
              </w:rPr>
              <w:t>智慧门诊就医服务系统</w:t>
            </w:r>
          </w:p>
        </w:tc>
        <w:tc>
          <w:tcPr>
            <w:tcW w:w="1354" w:type="pct"/>
            <w:vAlign w:val="center"/>
          </w:tcPr>
          <w:p w:rsidR="008550E1" w:rsidRDefault="00341385">
            <w:pPr>
              <w:widowControl/>
              <w:spacing w:line="360" w:lineRule="auto"/>
              <w:jc w:val="center"/>
              <w:rPr>
                <w:rFonts w:ascii="宋体" w:eastAsia="宋体" w:hAnsi="宋体" w:cs="Tahoma"/>
                <w:color w:val="000000"/>
                <w:kern w:val="0"/>
                <w:sz w:val="24"/>
                <w:szCs w:val="24"/>
                <w:lang w:val="en-GB"/>
              </w:rPr>
            </w:pPr>
            <w:r>
              <w:rPr>
                <w:rFonts w:ascii="宋体" w:eastAsia="宋体" w:hAnsi="宋体" w:cs="Tahoma" w:hint="eastAsia"/>
                <w:color w:val="000000"/>
                <w:kern w:val="0"/>
                <w:sz w:val="24"/>
                <w:szCs w:val="24"/>
                <w:lang w:val="en-GB"/>
              </w:rPr>
              <w:t>第三级</w:t>
            </w:r>
          </w:p>
        </w:tc>
      </w:tr>
    </w:tbl>
    <w:p w:rsidR="008550E1" w:rsidRDefault="00341385" w:rsidP="005122C5">
      <w:pPr>
        <w:pStyle w:val="2"/>
        <w:spacing w:before="360" w:after="360"/>
        <w:rPr>
          <w:rFonts w:ascii="宋体" w:eastAsia="宋体" w:hAnsi="宋体"/>
          <w:color w:val="000000"/>
          <w:sz w:val="28"/>
          <w:szCs w:val="28"/>
        </w:rPr>
      </w:pPr>
      <w:r>
        <w:rPr>
          <w:rFonts w:ascii="宋体" w:eastAsia="宋体" w:hAnsi="宋体" w:hint="eastAsia"/>
          <w:color w:val="000000"/>
          <w:sz w:val="28"/>
          <w:szCs w:val="28"/>
        </w:rPr>
        <w:t>项目需求内容</w:t>
      </w:r>
    </w:p>
    <w:p w:rsidR="005122C5" w:rsidRPr="005122C5" w:rsidRDefault="007866BB" w:rsidP="005122C5">
      <w:pPr>
        <w:pStyle w:val="afffc"/>
        <w:widowControl/>
        <w:numPr>
          <w:ilvl w:val="0"/>
          <w:numId w:val="18"/>
        </w:numPr>
        <w:spacing w:line="360" w:lineRule="auto"/>
        <w:ind w:firstLineChars="0"/>
        <w:rPr>
          <w:rFonts w:ascii="宋体" w:eastAsia="宋体" w:hAnsi="宋体" w:cs="Calibri"/>
          <w:color w:val="000000"/>
          <w:kern w:val="1"/>
          <w:sz w:val="24"/>
          <w:szCs w:val="21"/>
        </w:rPr>
      </w:pPr>
      <w:bookmarkStart w:id="4" w:name="_Hlk122035388"/>
      <w:r>
        <w:rPr>
          <w:rFonts w:ascii="宋体" w:eastAsia="宋体" w:hAnsi="宋体" w:cs="Tahoma"/>
          <w:color w:val="000000"/>
          <w:kern w:val="0"/>
          <w:sz w:val="24"/>
          <w:szCs w:val="24"/>
          <w:lang w:val="en-GB"/>
        </w:rPr>
        <w:t>等级保护测评完成期限：</w:t>
      </w:r>
      <w:r w:rsidR="005122C5" w:rsidRPr="005122C5">
        <w:rPr>
          <w:rFonts w:ascii="宋体" w:eastAsia="宋体" w:hAnsi="宋体" w:cs="Calibri" w:hint="eastAsia"/>
          <w:color w:val="000000"/>
          <w:kern w:val="1"/>
          <w:sz w:val="24"/>
          <w:szCs w:val="21"/>
        </w:rPr>
        <w:t>本顶目需在2023年12月前完成测评服务，并提交成果文件。</w:t>
      </w:r>
    </w:p>
    <w:p w:rsidR="008550E1" w:rsidRDefault="00341385">
      <w:pPr>
        <w:widowControl/>
        <w:spacing w:line="360" w:lineRule="auto"/>
        <w:ind w:left="170" w:firstLineChars="200" w:firstLine="480"/>
        <w:rPr>
          <w:rFonts w:ascii="宋体" w:eastAsia="宋体" w:hAnsi="宋体" w:cs="Tahoma"/>
          <w:color w:val="000000"/>
          <w:kern w:val="0"/>
          <w:sz w:val="24"/>
          <w:szCs w:val="24"/>
          <w:lang w:val="en-GB"/>
        </w:rPr>
      </w:pPr>
      <w:r>
        <w:rPr>
          <w:rFonts w:ascii="宋体" w:eastAsia="宋体" w:hAnsi="宋体" w:cs="Tahoma"/>
          <w:color w:val="000000"/>
          <w:kern w:val="0"/>
          <w:sz w:val="24"/>
          <w:szCs w:val="24"/>
          <w:lang w:val="en-GB"/>
        </w:rPr>
        <w:t>2、等级保护差距测评服务：根据《信息安全技术 网络安全等级保护基本要求》（GB/T 22239-2019）标准要求，按照等级保护标准要求对本次项目范围的信息系统（</w:t>
      </w:r>
      <w:r w:rsidR="00E66EC4" w:rsidRPr="00E66EC4">
        <w:rPr>
          <w:rFonts w:ascii="宋体" w:eastAsia="宋体" w:hAnsi="宋体"/>
          <w:color w:val="000000"/>
          <w:sz w:val="24"/>
          <w:szCs w:val="24"/>
        </w:rPr>
        <w:t>HIS系统和智慧门诊就医服务系统</w:t>
      </w:r>
      <w:r>
        <w:rPr>
          <w:rFonts w:ascii="宋体" w:eastAsia="宋体" w:hAnsi="宋体" w:cs="Tahoma"/>
          <w:color w:val="000000"/>
          <w:kern w:val="0"/>
          <w:sz w:val="24"/>
          <w:szCs w:val="24"/>
          <w:lang w:val="en-GB"/>
        </w:rPr>
        <w:t>）进行综合安全评估，发现信息系统的安全保护现状，并为确立安全策略、制定安全规划、开展安全建设提供改进建议，为后续业主方通过网络安全等级保护测评提供指导。差距测评工作完成后，服务提供商提交《测评问题清单与整改建议》。</w:t>
      </w:r>
    </w:p>
    <w:p w:rsidR="008550E1" w:rsidRDefault="00341385">
      <w:pPr>
        <w:widowControl/>
        <w:spacing w:line="360" w:lineRule="auto"/>
        <w:ind w:left="170" w:firstLineChars="200" w:firstLine="480"/>
        <w:rPr>
          <w:rFonts w:ascii="宋体" w:eastAsia="宋体" w:hAnsi="宋体" w:cs="Tahoma"/>
          <w:color w:val="000000"/>
          <w:kern w:val="0"/>
          <w:sz w:val="24"/>
          <w:szCs w:val="24"/>
          <w:lang w:val="en-GB"/>
        </w:rPr>
      </w:pPr>
      <w:r>
        <w:rPr>
          <w:rFonts w:ascii="宋体" w:eastAsia="宋体" w:hAnsi="宋体" w:cs="Tahoma"/>
          <w:color w:val="000000"/>
          <w:kern w:val="0"/>
          <w:sz w:val="24"/>
          <w:szCs w:val="24"/>
          <w:lang w:val="en-GB"/>
        </w:rPr>
        <w:t>3、等级保护验收测评服务：在我院完成此次安全测评的系统风险整改工作后，根据差距测评的结果和风险整改结果进行对比，现场回归测评分析整改结果，对实施的信息系统进行安全等级保护分析及打分，并根据实际测评结论出具符合2.0 标准的《网络安全等级保护等级测评报告》（1个系统3份）。</w:t>
      </w:r>
    </w:p>
    <w:p w:rsidR="009650D7" w:rsidRPr="00ED3C47" w:rsidRDefault="009650D7" w:rsidP="009705F8">
      <w:pPr>
        <w:widowControl/>
        <w:spacing w:beforeLines="50" w:afterLines="50" w:line="360" w:lineRule="auto"/>
        <w:ind w:left="170" w:firstLineChars="200" w:firstLine="480"/>
        <w:rPr>
          <w:rFonts w:ascii="宋体" w:eastAsia="宋体" w:hAnsi="宋体" w:cs="Tahoma"/>
          <w:color w:val="000000"/>
          <w:kern w:val="0"/>
          <w:sz w:val="24"/>
          <w:szCs w:val="24"/>
          <w:lang w:val="en-GB"/>
        </w:rPr>
      </w:pPr>
      <w:r>
        <w:rPr>
          <w:rFonts w:ascii="宋体" w:eastAsia="宋体" w:hAnsi="宋体" w:cs="Tahoma" w:hint="eastAsia"/>
          <w:color w:val="000000"/>
          <w:kern w:val="0"/>
          <w:sz w:val="24"/>
          <w:szCs w:val="24"/>
          <w:lang w:val="en-GB"/>
        </w:rPr>
        <w:lastRenderedPageBreak/>
        <w:t>4</w:t>
      </w:r>
      <w:r w:rsidRPr="00ED3C47">
        <w:rPr>
          <w:rFonts w:ascii="宋体" w:eastAsia="宋体" w:hAnsi="宋体" w:cs="Tahoma"/>
          <w:color w:val="000000"/>
          <w:kern w:val="0"/>
          <w:sz w:val="24"/>
          <w:szCs w:val="24"/>
          <w:lang w:val="en-GB"/>
        </w:rPr>
        <w:t>、网络安全渗透测试服务：</w:t>
      </w:r>
      <w:r w:rsidRPr="00D06837">
        <w:rPr>
          <w:rFonts w:ascii="宋体" w:eastAsia="宋体" w:hAnsi="宋体" w:cs="Tahoma"/>
          <w:color w:val="000000"/>
          <w:kern w:val="0"/>
          <w:sz w:val="24"/>
          <w:szCs w:val="24"/>
          <w:lang w:val="en-GB"/>
        </w:rPr>
        <w:t>委派富有经验的网络安全工程师使用主流安全扫描软件和人工渗透方式对我院所有面向互联网的系统进行全面非破坏性的模拟攻击，发现系统可能存在的SQL注入、跨站脚本、弱口令、溢出、文件上传、认证会话管理类、未授权访问类等漏洞，并提供针对性整改方案，避免高中危漏洞暴露于互联网</w:t>
      </w:r>
      <w:r w:rsidRPr="00ED3C47">
        <w:rPr>
          <w:rFonts w:ascii="宋体" w:eastAsia="宋体" w:hAnsi="宋体" w:cs="Tahoma"/>
          <w:color w:val="000000"/>
          <w:kern w:val="0"/>
          <w:sz w:val="24"/>
          <w:szCs w:val="24"/>
          <w:lang w:val="en-GB"/>
        </w:rPr>
        <w:t>，最终出具《渗透测试报告》。</w:t>
      </w:r>
    </w:p>
    <w:p w:rsidR="009650D7" w:rsidRPr="009650D7" w:rsidRDefault="009650D7" w:rsidP="009705F8">
      <w:pPr>
        <w:widowControl/>
        <w:spacing w:beforeLines="50" w:afterLines="50" w:line="360" w:lineRule="auto"/>
        <w:ind w:left="170" w:firstLineChars="200" w:firstLine="480"/>
        <w:rPr>
          <w:rFonts w:ascii="宋体" w:eastAsia="宋体" w:hAnsi="宋体" w:cs="Tahoma"/>
          <w:color w:val="000000"/>
          <w:kern w:val="0"/>
          <w:sz w:val="24"/>
          <w:szCs w:val="24"/>
          <w:lang w:val="en-GB"/>
        </w:rPr>
      </w:pPr>
      <w:r>
        <w:rPr>
          <w:rFonts w:ascii="宋体" w:eastAsia="宋体" w:hAnsi="宋体" w:cs="Tahoma" w:hint="eastAsia"/>
          <w:color w:val="000000"/>
          <w:kern w:val="0"/>
          <w:sz w:val="24"/>
          <w:szCs w:val="24"/>
          <w:lang w:val="en-GB"/>
        </w:rPr>
        <w:t>5</w:t>
      </w:r>
      <w:r w:rsidRPr="00ED3C47">
        <w:rPr>
          <w:rFonts w:ascii="宋体" w:eastAsia="宋体" w:hAnsi="宋体" w:cs="Tahoma"/>
          <w:color w:val="000000"/>
          <w:kern w:val="0"/>
          <w:sz w:val="24"/>
          <w:szCs w:val="24"/>
          <w:lang w:val="en-GB"/>
        </w:rPr>
        <w:t>、参考《数据安全法》和《个人信息保护法》相关要求，对本次项目涉及测评的业务系统流转的数据进行保密性安全排查，找出数据流转过程中各个流程节点存在安全隐患，并提供相应安全整改建议。</w:t>
      </w:r>
    </w:p>
    <w:p w:rsidR="008550E1" w:rsidRDefault="009650D7">
      <w:pPr>
        <w:widowControl/>
        <w:spacing w:line="360" w:lineRule="auto"/>
        <w:ind w:left="170" w:firstLineChars="200" w:firstLine="480"/>
        <w:rPr>
          <w:rFonts w:ascii="宋体" w:eastAsia="宋体" w:hAnsi="宋体" w:cs="Tahoma"/>
          <w:color w:val="000000"/>
          <w:kern w:val="0"/>
          <w:sz w:val="24"/>
          <w:szCs w:val="24"/>
          <w:lang w:val="en-GB"/>
        </w:rPr>
      </w:pPr>
      <w:bookmarkStart w:id="5" w:name="_Toc98622891"/>
      <w:bookmarkStart w:id="6" w:name="_Toc98686744"/>
      <w:bookmarkEnd w:id="4"/>
      <w:r>
        <w:rPr>
          <w:rFonts w:ascii="宋体" w:eastAsia="宋体" w:hAnsi="宋体" w:cs="Tahoma" w:hint="eastAsia"/>
          <w:color w:val="000000"/>
          <w:kern w:val="0"/>
          <w:sz w:val="24"/>
          <w:szCs w:val="24"/>
          <w:lang w:val="en-GB"/>
        </w:rPr>
        <w:t>6</w:t>
      </w:r>
      <w:r w:rsidR="00341385">
        <w:rPr>
          <w:rFonts w:ascii="宋体" w:eastAsia="宋体" w:hAnsi="宋体" w:cs="Tahoma" w:hint="eastAsia"/>
          <w:color w:val="000000"/>
          <w:kern w:val="0"/>
          <w:sz w:val="24"/>
          <w:szCs w:val="24"/>
          <w:lang w:val="en-GB"/>
        </w:rPr>
        <w:t>、项目服务</w:t>
      </w:r>
      <w:r w:rsidR="00341385">
        <w:rPr>
          <w:rFonts w:ascii="宋体" w:eastAsia="宋体" w:hAnsi="宋体" w:cs="Tahoma"/>
          <w:color w:val="000000"/>
          <w:kern w:val="0"/>
          <w:sz w:val="24"/>
          <w:szCs w:val="24"/>
          <w:lang w:val="en-GB"/>
        </w:rPr>
        <w:t>成果</w:t>
      </w:r>
      <w:bookmarkEnd w:id="5"/>
      <w:bookmarkEnd w:id="6"/>
    </w:p>
    <w:p w:rsidR="008550E1" w:rsidRDefault="00341385">
      <w:pPr>
        <w:widowControl/>
        <w:spacing w:line="360" w:lineRule="auto"/>
        <w:ind w:firstLineChars="300" w:firstLine="720"/>
        <w:jc w:val="left"/>
        <w:rPr>
          <w:rFonts w:ascii="宋体" w:eastAsia="宋体" w:hAnsi="宋体" w:cs="Tahoma"/>
          <w:color w:val="000000"/>
          <w:kern w:val="0"/>
          <w:sz w:val="24"/>
          <w:szCs w:val="24"/>
          <w:lang w:val="en-GB"/>
        </w:rPr>
      </w:pPr>
      <w:r>
        <w:rPr>
          <w:rFonts w:ascii="宋体" w:eastAsia="宋体" w:hAnsi="宋体" w:cs="Tahoma"/>
          <w:color w:val="000000"/>
          <w:kern w:val="0"/>
          <w:sz w:val="24"/>
          <w:szCs w:val="24"/>
          <w:lang w:val="en-GB"/>
        </w:rPr>
        <w:t>项目</w:t>
      </w:r>
      <w:r>
        <w:rPr>
          <w:rFonts w:ascii="宋体" w:eastAsia="宋体" w:hAnsi="宋体" w:cs="Tahoma" w:hint="eastAsia"/>
          <w:color w:val="000000"/>
          <w:kern w:val="0"/>
          <w:sz w:val="24"/>
          <w:szCs w:val="24"/>
          <w:lang w:val="en-GB"/>
        </w:rPr>
        <w:t>服务</w:t>
      </w:r>
      <w:r>
        <w:rPr>
          <w:rFonts w:ascii="宋体" w:eastAsia="宋体" w:hAnsi="宋体" w:cs="Tahoma"/>
          <w:color w:val="000000"/>
          <w:kern w:val="0"/>
          <w:sz w:val="24"/>
          <w:szCs w:val="24"/>
          <w:lang w:val="en-GB"/>
        </w:rPr>
        <w:t>成果应包括但不限于以下</w:t>
      </w:r>
      <w:r>
        <w:rPr>
          <w:rFonts w:ascii="宋体" w:eastAsia="宋体" w:hAnsi="宋体" w:cs="Tahoma" w:hint="eastAsia"/>
          <w:color w:val="000000"/>
          <w:kern w:val="0"/>
          <w:sz w:val="24"/>
          <w:szCs w:val="24"/>
          <w:lang w:val="en-GB"/>
        </w:rPr>
        <w:t>方面</w:t>
      </w:r>
      <w:r>
        <w:rPr>
          <w:rFonts w:ascii="宋体" w:eastAsia="宋体" w:hAnsi="宋体" w:cs="Tahoma"/>
          <w:color w:val="000000"/>
          <w:kern w:val="0"/>
          <w:sz w:val="24"/>
          <w:szCs w:val="24"/>
          <w:lang w:val="en-GB"/>
        </w:rPr>
        <w:t>：</w:t>
      </w:r>
    </w:p>
    <w:p w:rsidR="008550E1" w:rsidRDefault="00341385">
      <w:pPr>
        <w:widowControl/>
        <w:numPr>
          <w:ilvl w:val="0"/>
          <w:numId w:val="10"/>
        </w:numPr>
        <w:spacing w:line="360" w:lineRule="auto"/>
        <w:ind w:left="397" w:firstLine="0"/>
        <w:jc w:val="left"/>
        <w:rPr>
          <w:rFonts w:ascii="宋体" w:eastAsia="宋体" w:hAnsi="宋体" w:cs="Tahoma"/>
          <w:color w:val="000000"/>
          <w:kern w:val="0"/>
          <w:sz w:val="24"/>
          <w:szCs w:val="24"/>
          <w:lang w:val="en-GB"/>
        </w:rPr>
      </w:pPr>
      <w:r>
        <w:rPr>
          <w:rFonts w:ascii="宋体" w:eastAsia="宋体" w:hAnsi="宋体" w:cs="Tahoma" w:hint="eastAsia"/>
          <w:color w:val="000000"/>
          <w:kern w:val="0"/>
          <w:sz w:val="24"/>
          <w:szCs w:val="24"/>
          <w:lang w:val="en-GB"/>
        </w:rPr>
        <w:t>《</w:t>
      </w:r>
      <w:r w:rsidR="009650D7" w:rsidRPr="00ED3C47">
        <w:rPr>
          <w:rFonts w:ascii="宋体" w:eastAsia="宋体" w:hAnsi="宋体" w:cs="Tahoma"/>
          <w:color w:val="000000"/>
          <w:kern w:val="0"/>
          <w:sz w:val="24"/>
          <w:szCs w:val="24"/>
          <w:lang w:val="en-GB"/>
        </w:rPr>
        <w:t>渗透测试报告</w:t>
      </w:r>
      <w:r>
        <w:rPr>
          <w:rFonts w:ascii="宋体" w:eastAsia="宋体" w:hAnsi="宋体" w:cs="Tahoma" w:hint="eastAsia"/>
          <w:color w:val="000000"/>
          <w:kern w:val="0"/>
          <w:sz w:val="24"/>
          <w:szCs w:val="24"/>
          <w:lang w:val="en-GB"/>
        </w:rPr>
        <w:t>》；</w:t>
      </w:r>
    </w:p>
    <w:p w:rsidR="008550E1" w:rsidRDefault="00341385">
      <w:pPr>
        <w:widowControl/>
        <w:numPr>
          <w:ilvl w:val="0"/>
          <w:numId w:val="10"/>
        </w:numPr>
        <w:spacing w:line="360" w:lineRule="auto"/>
        <w:ind w:left="397" w:firstLine="0"/>
        <w:jc w:val="left"/>
        <w:rPr>
          <w:rFonts w:ascii="宋体" w:eastAsia="宋体" w:hAnsi="宋体" w:cs="Tahoma"/>
          <w:color w:val="000000"/>
          <w:kern w:val="0"/>
          <w:sz w:val="24"/>
          <w:szCs w:val="24"/>
          <w:lang w:val="en-GB"/>
        </w:rPr>
      </w:pPr>
      <w:r>
        <w:rPr>
          <w:rFonts w:ascii="宋体" w:eastAsia="宋体" w:hAnsi="宋体" w:cs="Tahoma"/>
          <w:color w:val="000000"/>
          <w:kern w:val="0"/>
          <w:sz w:val="24"/>
          <w:szCs w:val="24"/>
          <w:lang w:val="en-GB"/>
        </w:rPr>
        <w:t>《</w:t>
      </w:r>
      <w:r>
        <w:rPr>
          <w:rFonts w:ascii="宋体" w:eastAsia="宋体" w:hAnsi="宋体" w:cs="Tahoma" w:hint="eastAsia"/>
          <w:color w:val="000000"/>
          <w:kern w:val="0"/>
          <w:sz w:val="24"/>
          <w:szCs w:val="24"/>
          <w:lang w:val="en-GB"/>
        </w:rPr>
        <w:t>等级保护测评</w:t>
      </w:r>
      <w:r>
        <w:rPr>
          <w:rFonts w:ascii="宋体" w:eastAsia="宋体" w:hAnsi="宋体" w:cs="Tahoma"/>
          <w:color w:val="000000"/>
          <w:kern w:val="0"/>
          <w:sz w:val="24"/>
          <w:szCs w:val="24"/>
          <w:lang w:val="en-GB"/>
        </w:rPr>
        <w:t>问题清单与整改建议》</w:t>
      </w:r>
      <w:r>
        <w:rPr>
          <w:rFonts w:ascii="宋体" w:eastAsia="宋体" w:hAnsi="宋体" w:cs="Tahoma" w:hint="eastAsia"/>
          <w:color w:val="000000"/>
          <w:kern w:val="0"/>
          <w:sz w:val="24"/>
          <w:szCs w:val="24"/>
          <w:lang w:val="en-GB"/>
        </w:rPr>
        <w:t>；</w:t>
      </w:r>
    </w:p>
    <w:p w:rsidR="008550E1" w:rsidRDefault="00341385">
      <w:pPr>
        <w:widowControl/>
        <w:numPr>
          <w:ilvl w:val="0"/>
          <w:numId w:val="10"/>
        </w:numPr>
        <w:spacing w:line="360" w:lineRule="auto"/>
        <w:ind w:left="397" w:firstLine="0"/>
        <w:jc w:val="left"/>
        <w:rPr>
          <w:rFonts w:ascii="宋体" w:eastAsia="宋体" w:hAnsi="宋体" w:cs="Tahoma"/>
          <w:color w:val="000000"/>
          <w:kern w:val="0"/>
          <w:sz w:val="24"/>
          <w:szCs w:val="24"/>
          <w:lang w:val="en-GB"/>
        </w:rPr>
      </w:pPr>
      <w:r>
        <w:rPr>
          <w:rFonts w:ascii="宋体" w:eastAsia="宋体" w:hAnsi="宋体" w:cs="Tahoma"/>
          <w:color w:val="000000"/>
          <w:kern w:val="0"/>
          <w:sz w:val="24"/>
          <w:szCs w:val="24"/>
          <w:lang w:val="en-GB"/>
        </w:rPr>
        <w:t>《</w:t>
      </w:r>
      <w:r w:rsidR="009650D7">
        <w:rPr>
          <w:rFonts w:ascii="宋体" w:eastAsia="宋体" w:hAnsi="宋体" w:cs="Tahoma"/>
          <w:color w:val="000000"/>
          <w:kern w:val="0"/>
          <w:sz w:val="24"/>
          <w:szCs w:val="24"/>
          <w:lang w:val="en-GB"/>
        </w:rPr>
        <w:t>网络安全等级保护等级测评报告</w:t>
      </w:r>
      <w:r>
        <w:rPr>
          <w:rFonts w:ascii="宋体" w:eastAsia="宋体" w:hAnsi="宋体" w:cs="Tahoma"/>
          <w:color w:val="000000"/>
          <w:kern w:val="0"/>
          <w:sz w:val="24"/>
          <w:szCs w:val="24"/>
          <w:lang w:val="en-GB"/>
        </w:rPr>
        <w:t>》</w:t>
      </w:r>
      <w:r>
        <w:rPr>
          <w:rFonts w:ascii="宋体" w:eastAsia="宋体" w:hAnsi="宋体" w:cs="Tahoma" w:hint="eastAsia"/>
          <w:color w:val="000000"/>
          <w:kern w:val="0"/>
          <w:sz w:val="24"/>
          <w:szCs w:val="24"/>
          <w:lang w:val="en-GB"/>
        </w:rPr>
        <w:t>；</w:t>
      </w:r>
    </w:p>
    <w:p w:rsidR="008550E1" w:rsidRPr="005122C5" w:rsidRDefault="00341385">
      <w:pPr>
        <w:widowControl/>
        <w:numPr>
          <w:ilvl w:val="0"/>
          <w:numId w:val="10"/>
        </w:numPr>
        <w:spacing w:line="360" w:lineRule="auto"/>
        <w:ind w:left="397" w:firstLine="0"/>
        <w:jc w:val="left"/>
        <w:rPr>
          <w:rFonts w:ascii="宋体" w:eastAsia="宋体" w:hAnsi="宋体" w:cs="Tahoma" w:hint="eastAsia"/>
          <w:color w:val="000000"/>
          <w:kern w:val="0"/>
          <w:sz w:val="24"/>
          <w:szCs w:val="24"/>
        </w:rPr>
      </w:pPr>
      <w:r>
        <w:rPr>
          <w:rFonts w:ascii="宋体" w:eastAsia="宋体" w:hAnsi="宋体" w:cs="Tahoma" w:hint="eastAsia"/>
          <w:color w:val="000000"/>
          <w:kern w:val="0"/>
          <w:sz w:val="24"/>
          <w:szCs w:val="24"/>
          <w:lang w:val="en-GB"/>
        </w:rPr>
        <w:t>项目实施过程中其他相关成果输出物。</w:t>
      </w:r>
    </w:p>
    <w:p w:rsidR="005122C5" w:rsidRPr="005122C5" w:rsidRDefault="005122C5" w:rsidP="005122C5">
      <w:pPr>
        <w:widowControl/>
        <w:spacing w:line="360" w:lineRule="auto"/>
        <w:jc w:val="left"/>
        <w:rPr>
          <w:rFonts w:ascii="宋体" w:eastAsia="宋体" w:hAnsi="宋体" w:cs="Tahoma"/>
          <w:color w:val="000000"/>
          <w:kern w:val="0"/>
          <w:sz w:val="24"/>
          <w:szCs w:val="24"/>
          <w:lang w:val="en-GB"/>
        </w:rPr>
      </w:pPr>
    </w:p>
    <w:bookmarkEnd w:id="1"/>
    <w:bookmarkEnd w:id="2"/>
    <w:bookmarkEnd w:id="3"/>
    <w:p w:rsidR="00341385" w:rsidRDefault="00341385" w:rsidP="00F6298D">
      <w:pPr>
        <w:snapToGrid w:val="0"/>
        <w:spacing w:beforeLines="50" w:afterLines="50"/>
        <w:outlineLvl w:val="1"/>
        <w:rPr>
          <w:rFonts w:ascii="宋体" w:eastAsia="宋体" w:hAnsi="宋体"/>
          <w:kern w:val="0"/>
          <w:sz w:val="20"/>
        </w:rPr>
      </w:pPr>
    </w:p>
    <w:sectPr w:rsidR="00341385" w:rsidSect="008550E1">
      <w:footerReference w:type="default" r:id="rId7"/>
      <w:pgSz w:w="11906" w:h="16838"/>
      <w:pgMar w:top="1440" w:right="1146"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6536" w:rsidRDefault="00666536">
      <w:r>
        <w:separator/>
      </w:r>
    </w:p>
  </w:endnote>
  <w:endnote w:type="continuationSeparator" w:id="1">
    <w:p w:rsidR="00666536" w:rsidRDefault="006665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华文细黑">
    <w:panose1 w:val="02010600040101010101"/>
    <w:charset w:val="86"/>
    <w:family w:val="auto"/>
    <w:pitch w:val="variable"/>
    <w:sig w:usb0="00000287" w:usb1="080F0000" w:usb2="00000010" w:usb3="00000000" w:csb0="0004009F" w:csb1="00000000"/>
  </w:font>
  <w:font w:name="Microsoft YaHei UI">
    <w:panose1 w:val="020B0503020204020204"/>
    <w:charset w:val="86"/>
    <w:family w:val="swiss"/>
    <w:pitch w:val="variable"/>
    <w:sig w:usb0="80000287" w:usb1="2ACF3C50" w:usb2="00000016" w:usb3="00000000" w:csb0="0004001F" w:csb1="00000000"/>
  </w:font>
  <w:font w:name="长城仿宋">
    <w:altName w:val="宋体"/>
    <w:charset w:val="86"/>
    <w:family w:val="moder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Time">
    <w:altName w:val="Times New Roman"/>
    <w:charset w:val="00"/>
    <w:family w:val="auto"/>
    <w:pitch w:val="default"/>
    <w:sig w:usb0="00000003" w:usb1="00000000" w:usb2="00000000" w:usb3="00000000" w:csb0="00040001" w:csb1="00000000"/>
  </w:font>
  <w:font w:name="Arial Narrow">
    <w:panose1 w:val="020B0606020202030204"/>
    <w:charset w:val="00"/>
    <w:family w:val="swiss"/>
    <w:pitch w:val="variable"/>
    <w:sig w:usb0="00000287" w:usb1="00000800" w:usb2="00000000" w:usb3="00000000" w:csb0="0000009F" w:csb1="00000000"/>
  </w:font>
  <w:font w:name="Arial Bold">
    <w:altName w:val="Arial"/>
    <w:panose1 w:val="020B0704020202020204"/>
    <w:charset w:val="00"/>
    <w:family w:val="auto"/>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昆仑仿宋">
    <w:altName w:val="黑体"/>
    <w:charset w:val="86"/>
    <w:family w:val="roman"/>
    <w:pitch w:val="default"/>
    <w:sig w:usb0="00000000" w:usb1="00000000" w:usb2="00000000"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ËÎÌå">
    <w:altName w:val="Courier New"/>
    <w:charset w:val="00"/>
    <w:family w:val="swiss"/>
    <w:pitch w:val="default"/>
    <w:sig w:usb0="00000000"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Cambria Math">
    <w:panose1 w:val="02040503050406030204"/>
    <w:charset w:val="01"/>
    <w:family w:val="roman"/>
    <w:notTrueType/>
    <w:pitch w:val="variable"/>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panose1 w:val="02010600030101010101"/>
    <w:charset w:val="86"/>
    <w:family w:val="auto"/>
    <w:pitch w:val="variable"/>
    <w:sig w:usb0="A00002BF" w:usb1="38CF7CFA" w:usb2="00000016" w:usb3="00000000" w:csb0="0004000F" w:csb1="00000000"/>
  </w:font>
  <w:font w:name="方正隶变简体">
    <w:altName w:val="宋体"/>
    <w:charset w:val="86"/>
    <w:family w:val="auto"/>
    <w:pitch w:val="default"/>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0E1" w:rsidRDefault="00341385">
    <w:pPr>
      <w:pStyle w:val="ae"/>
      <w:jc w:val="center"/>
    </w:pPr>
    <w:r>
      <w:rPr>
        <w:lang w:val="zh-CN"/>
      </w:rPr>
      <w:t xml:space="preserve"> </w:t>
    </w:r>
    <w:r w:rsidR="00F6298D">
      <w:rPr>
        <w:b/>
        <w:bCs/>
        <w:sz w:val="24"/>
        <w:szCs w:val="24"/>
      </w:rPr>
      <w:fldChar w:fldCharType="begin"/>
    </w:r>
    <w:r>
      <w:rPr>
        <w:b/>
        <w:bCs/>
      </w:rPr>
      <w:instrText>PAGE</w:instrText>
    </w:r>
    <w:r w:rsidR="00F6298D">
      <w:rPr>
        <w:b/>
        <w:bCs/>
        <w:sz w:val="24"/>
        <w:szCs w:val="24"/>
      </w:rPr>
      <w:fldChar w:fldCharType="separate"/>
    </w:r>
    <w:r w:rsidR="007866BB">
      <w:rPr>
        <w:b/>
        <w:bCs/>
        <w:noProof/>
      </w:rPr>
      <w:t>1</w:t>
    </w:r>
    <w:r w:rsidR="00F6298D">
      <w:rPr>
        <w:b/>
        <w:bCs/>
        <w:sz w:val="24"/>
        <w:szCs w:val="24"/>
      </w:rPr>
      <w:fldChar w:fldCharType="end"/>
    </w:r>
    <w:r>
      <w:rPr>
        <w:lang w:val="zh-CN"/>
      </w:rPr>
      <w:t xml:space="preserve"> / </w:t>
    </w:r>
    <w:r w:rsidR="00F6298D">
      <w:rPr>
        <w:b/>
        <w:bCs/>
        <w:sz w:val="24"/>
        <w:szCs w:val="24"/>
      </w:rPr>
      <w:fldChar w:fldCharType="begin"/>
    </w:r>
    <w:r>
      <w:rPr>
        <w:b/>
        <w:bCs/>
      </w:rPr>
      <w:instrText>NUMPAGES</w:instrText>
    </w:r>
    <w:r w:rsidR="00F6298D">
      <w:rPr>
        <w:b/>
        <w:bCs/>
        <w:sz w:val="24"/>
        <w:szCs w:val="24"/>
      </w:rPr>
      <w:fldChar w:fldCharType="separate"/>
    </w:r>
    <w:r w:rsidR="007866BB">
      <w:rPr>
        <w:b/>
        <w:bCs/>
        <w:noProof/>
      </w:rPr>
      <w:t>2</w:t>
    </w:r>
    <w:r w:rsidR="00F6298D">
      <w:rPr>
        <w:b/>
        <w:bCs/>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6536" w:rsidRDefault="00666536">
      <w:r>
        <w:separator/>
      </w:r>
    </w:p>
  </w:footnote>
  <w:footnote w:type="continuationSeparator" w:id="1">
    <w:p w:rsidR="00666536" w:rsidRDefault="006665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lvl w:ilvl="0">
      <w:start w:val="1"/>
      <w:numFmt w:val="decimal"/>
      <w:suff w:val="nothing"/>
      <w:lvlText w:val="%1．"/>
      <w:lvlJc w:val="left"/>
      <w:rPr>
        <w:color w:val="000000"/>
      </w:rPr>
    </w:lvl>
  </w:abstractNum>
  <w:abstractNum w:abstractNumId="1">
    <w:nsid w:val="00000009"/>
    <w:multiLevelType w:val="multilevel"/>
    <w:tmpl w:val="00000009"/>
    <w:lvl w:ilvl="0">
      <w:start w:val="1"/>
      <w:numFmt w:val="decimal"/>
      <w:lvlText w:val="%1"/>
      <w:lvlJc w:val="left"/>
      <w:pPr>
        <w:ind w:left="0" w:firstLine="0"/>
      </w:pPr>
      <w:rPr>
        <w:rFonts w:hint="eastAsia"/>
      </w:rPr>
    </w:lvl>
    <w:lvl w:ilvl="1">
      <w:start w:val="1"/>
      <w:numFmt w:val="decimal"/>
      <w:isLgl/>
      <w:lvlText w:val="%1.%2"/>
      <w:lvlJc w:val="left"/>
      <w:pPr>
        <w:ind w:left="0" w:firstLine="0"/>
      </w:pPr>
      <w:rPr>
        <w:rFonts w:ascii="MS Gothic" w:eastAsia="MS Gothic" w:hAnsi="MS Gothic" w:cs="华文细黑" w:hint="eastAsia"/>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ascii="Microsoft YaHei UI" w:eastAsia="长城仿宋" w:hAnsi="Microsoft YaHei UI" w:hint="default"/>
        <w:b/>
        <w:i w:val="0"/>
        <w:sz w:val="24"/>
      </w:rPr>
    </w:lvl>
    <w:lvl w:ilvl="5">
      <w:start w:val="1"/>
      <w:numFmt w:val="decimal"/>
      <w:isLgl/>
      <w:lvlText w:val="%1.%2.%3.%4.%5.%6"/>
      <w:lvlJc w:val="left"/>
      <w:pPr>
        <w:ind w:left="0" w:firstLine="0"/>
      </w:pPr>
      <w:rPr>
        <w:rFonts w:cs="华文细黑" w:hint="default"/>
        <w:bCs w:val="0"/>
        <w:i w:val="0"/>
        <w:iCs w:val="0"/>
        <w:caps w:val="0"/>
        <w:smallCaps w:val="0"/>
        <w:strike w:val="0"/>
        <w:dstrike w:val="0"/>
        <w:outline w:val="0"/>
        <w:shadow w:val="0"/>
        <w:emboss w:val="0"/>
        <w:imprint w:val="0"/>
        <w:vanish w:val="0"/>
        <w:spacing w:val="0"/>
        <w:position w:val="0"/>
        <w:u w:val="none"/>
        <w:vertAlign w:val="baseline"/>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
    <w:nsid w:val="00000012"/>
    <w:multiLevelType w:val="multilevel"/>
    <w:tmpl w:val="00000012"/>
    <w:lvl w:ilvl="0">
      <w:start w:val="1"/>
      <w:numFmt w:val="lowerLetter"/>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lvlText w:val="5.2.%3"/>
      <w:lvlJc w:val="left"/>
      <w:pPr>
        <w:tabs>
          <w:tab w:val="num" w:pos="862"/>
        </w:tabs>
        <w:ind w:left="862" w:hanging="720"/>
      </w:pPr>
      <w:rPr>
        <w:rFonts w:hint="eastAsia"/>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3">
    <w:nsid w:val="00000014"/>
    <w:multiLevelType w:val="singleLevel"/>
    <w:tmpl w:val="00000014"/>
    <w:lvl w:ilvl="0">
      <w:start w:val="1"/>
      <w:numFmt w:val="chineseCounting"/>
      <w:suff w:val="nothing"/>
      <w:lvlText w:val="%1、"/>
      <w:lvlJc w:val="left"/>
      <w:pPr>
        <w:ind w:left="0" w:firstLine="420"/>
      </w:pPr>
      <w:rPr>
        <w:rFonts w:hint="eastAsia"/>
      </w:rPr>
    </w:lvl>
  </w:abstractNum>
  <w:abstractNum w:abstractNumId="4">
    <w:nsid w:val="00000015"/>
    <w:multiLevelType w:val="multilevel"/>
    <w:tmpl w:val="00000015"/>
    <w:lvl w:ilvl="0">
      <w:start w:val="1"/>
      <w:numFmt w:val="decimal"/>
      <w:lvlText w:val="1.%1."/>
      <w:lvlJc w:val="left"/>
      <w:pPr>
        <w:ind w:left="420" w:hanging="420"/>
      </w:pPr>
      <w:rPr>
        <w:rFonts w:ascii="MS Gothic" w:eastAsia="MS Gothic" w:hAnsi="MS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1570DFE"/>
    <w:multiLevelType w:val="singleLevel"/>
    <w:tmpl w:val="01570DFE"/>
    <w:lvl w:ilvl="0">
      <w:start w:val="1"/>
      <w:numFmt w:val="decimal"/>
      <w:lvlText w:val="%1."/>
      <w:lvlJc w:val="left"/>
      <w:pPr>
        <w:ind w:left="840" w:hanging="420"/>
      </w:pPr>
      <w:rPr>
        <w:rFonts w:hint="eastAsia"/>
      </w:rPr>
    </w:lvl>
  </w:abstractNum>
  <w:abstractNum w:abstractNumId="6">
    <w:nsid w:val="167655D0"/>
    <w:multiLevelType w:val="multilevel"/>
    <w:tmpl w:val="167655D0"/>
    <w:lvl w:ilvl="0">
      <w:start w:val="1"/>
      <w:numFmt w:val="decimal"/>
      <w:lvlText w:val="%1)"/>
      <w:lvlJc w:val="left"/>
      <w:pPr>
        <w:ind w:left="892" w:hanging="420"/>
      </w:pPr>
    </w:lvl>
    <w:lvl w:ilvl="1">
      <w:start w:val="1"/>
      <w:numFmt w:val="lowerLetter"/>
      <w:lvlText w:val="%2)"/>
      <w:lvlJc w:val="left"/>
      <w:pPr>
        <w:ind w:left="1312" w:hanging="420"/>
      </w:pPr>
    </w:lvl>
    <w:lvl w:ilvl="2">
      <w:start w:val="1"/>
      <w:numFmt w:val="lowerRoman"/>
      <w:lvlText w:val="%3."/>
      <w:lvlJc w:val="right"/>
      <w:pPr>
        <w:ind w:left="1732" w:hanging="420"/>
      </w:pPr>
    </w:lvl>
    <w:lvl w:ilvl="3">
      <w:start w:val="1"/>
      <w:numFmt w:val="decimal"/>
      <w:lvlText w:val="%4."/>
      <w:lvlJc w:val="left"/>
      <w:pPr>
        <w:ind w:left="2152" w:hanging="420"/>
      </w:pPr>
    </w:lvl>
    <w:lvl w:ilvl="4">
      <w:start w:val="1"/>
      <w:numFmt w:val="lowerLetter"/>
      <w:lvlText w:val="%5)"/>
      <w:lvlJc w:val="left"/>
      <w:pPr>
        <w:ind w:left="2572" w:hanging="420"/>
      </w:pPr>
    </w:lvl>
    <w:lvl w:ilvl="5">
      <w:start w:val="1"/>
      <w:numFmt w:val="lowerRoman"/>
      <w:lvlText w:val="%6."/>
      <w:lvlJc w:val="right"/>
      <w:pPr>
        <w:ind w:left="2992" w:hanging="420"/>
      </w:pPr>
    </w:lvl>
    <w:lvl w:ilvl="6">
      <w:start w:val="1"/>
      <w:numFmt w:val="decimal"/>
      <w:lvlText w:val="%7."/>
      <w:lvlJc w:val="left"/>
      <w:pPr>
        <w:ind w:left="3412" w:hanging="420"/>
      </w:pPr>
    </w:lvl>
    <w:lvl w:ilvl="7">
      <w:start w:val="1"/>
      <w:numFmt w:val="lowerLetter"/>
      <w:lvlText w:val="%8)"/>
      <w:lvlJc w:val="left"/>
      <w:pPr>
        <w:ind w:left="3832" w:hanging="420"/>
      </w:pPr>
    </w:lvl>
    <w:lvl w:ilvl="8">
      <w:start w:val="1"/>
      <w:numFmt w:val="lowerRoman"/>
      <w:lvlText w:val="%9."/>
      <w:lvlJc w:val="right"/>
      <w:pPr>
        <w:ind w:left="4252" w:hanging="420"/>
      </w:pPr>
    </w:lvl>
  </w:abstractNum>
  <w:abstractNum w:abstractNumId="7">
    <w:nsid w:val="174F7737"/>
    <w:multiLevelType w:val="singleLevel"/>
    <w:tmpl w:val="174F7737"/>
    <w:lvl w:ilvl="0">
      <w:start w:val="1"/>
      <w:numFmt w:val="decimal"/>
      <w:lvlText w:val="%1."/>
      <w:lvlJc w:val="left"/>
      <w:pPr>
        <w:ind w:left="840" w:hanging="420"/>
      </w:pPr>
      <w:rPr>
        <w:rFonts w:hint="eastAsia"/>
      </w:rPr>
    </w:lvl>
  </w:abstractNum>
  <w:abstractNum w:abstractNumId="8">
    <w:nsid w:val="19AE56C3"/>
    <w:multiLevelType w:val="multilevel"/>
    <w:tmpl w:val="19AE56C3"/>
    <w:lvl w:ilvl="0">
      <w:start w:val="1"/>
      <w:numFmt w:val="decimal"/>
      <w:lvlText w:val="%1)"/>
      <w:lvlJc w:val="left"/>
      <w:pPr>
        <w:ind w:left="420" w:hanging="420"/>
      </w:pPr>
    </w:lvl>
    <w:lvl w:ilvl="1">
      <w:start w:val="1"/>
      <w:numFmt w:val="decimal"/>
      <w:lvlText w:val="(%2)"/>
      <w:lvlJc w:val="left"/>
      <w:pPr>
        <w:ind w:left="1455" w:hanging="720"/>
      </w:pPr>
      <w:rPr>
        <w:rFonts w:hint="default"/>
      </w:rPr>
    </w:lvl>
    <w:lvl w:ilvl="2">
      <w:start w:val="1"/>
      <w:numFmt w:val="decimal"/>
      <w:lvlText w:val="（%3）"/>
      <w:lvlJc w:val="left"/>
      <w:pPr>
        <w:ind w:left="1875" w:hanging="720"/>
      </w:pPr>
      <w:rPr>
        <w:rFonts w:hint="default"/>
      </w:rPr>
    </w:lvl>
    <w:lvl w:ilvl="3">
      <w:start w:val="1"/>
      <w:numFmt w:val="decimal"/>
      <w:lvlText w:val="%4."/>
      <w:lvlJc w:val="left"/>
      <w:pPr>
        <w:ind w:left="1995" w:hanging="420"/>
      </w:pPr>
    </w:lvl>
    <w:lvl w:ilvl="4">
      <w:start w:val="1"/>
      <w:numFmt w:val="lowerLetter"/>
      <w:lvlText w:val="%5)"/>
      <w:lvlJc w:val="left"/>
      <w:pPr>
        <w:ind w:left="2415" w:hanging="420"/>
      </w:pPr>
    </w:lvl>
    <w:lvl w:ilvl="5">
      <w:start w:val="1"/>
      <w:numFmt w:val="lowerRoman"/>
      <w:lvlText w:val="%6."/>
      <w:lvlJc w:val="right"/>
      <w:pPr>
        <w:ind w:left="2835" w:hanging="420"/>
      </w:pPr>
    </w:lvl>
    <w:lvl w:ilvl="6">
      <w:start w:val="1"/>
      <w:numFmt w:val="decimal"/>
      <w:lvlText w:val="%7."/>
      <w:lvlJc w:val="left"/>
      <w:pPr>
        <w:ind w:left="3255" w:hanging="420"/>
      </w:pPr>
    </w:lvl>
    <w:lvl w:ilvl="7">
      <w:start w:val="1"/>
      <w:numFmt w:val="lowerLetter"/>
      <w:lvlText w:val="%8)"/>
      <w:lvlJc w:val="left"/>
      <w:pPr>
        <w:ind w:left="3675" w:hanging="420"/>
      </w:pPr>
    </w:lvl>
    <w:lvl w:ilvl="8">
      <w:start w:val="1"/>
      <w:numFmt w:val="lowerRoman"/>
      <w:lvlText w:val="%9."/>
      <w:lvlJc w:val="right"/>
      <w:pPr>
        <w:ind w:left="4095" w:hanging="420"/>
      </w:pPr>
    </w:lvl>
  </w:abstractNum>
  <w:abstractNum w:abstractNumId="9">
    <w:nsid w:val="1F484465"/>
    <w:multiLevelType w:val="hybridMultilevel"/>
    <w:tmpl w:val="A552E1A0"/>
    <w:lvl w:ilvl="0" w:tplc="0A3E4B56">
      <w:start w:val="1"/>
      <w:numFmt w:val="decimal"/>
      <w:lvlText w:val="%1、"/>
      <w:lvlJc w:val="left"/>
      <w:pPr>
        <w:ind w:left="1010" w:hanging="360"/>
      </w:pPr>
      <w:rPr>
        <w:rFonts w:cs="Tahoma" w:hint="default"/>
      </w:rPr>
    </w:lvl>
    <w:lvl w:ilvl="1" w:tplc="04090019" w:tentative="1">
      <w:start w:val="1"/>
      <w:numFmt w:val="lowerLetter"/>
      <w:lvlText w:val="%2)"/>
      <w:lvlJc w:val="left"/>
      <w:pPr>
        <w:ind w:left="1490" w:hanging="420"/>
      </w:pPr>
    </w:lvl>
    <w:lvl w:ilvl="2" w:tplc="0409001B" w:tentative="1">
      <w:start w:val="1"/>
      <w:numFmt w:val="lowerRoman"/>
      <w:lvlText w:val="%3."/>
      <w:lvlJc w:val="right"/>
      <w:pPr>
        <w:ind w:left="1910" w:hanging="420"/>
      </w:pPr>
    </w:lvl>
    <w:lvl w:ilvl="3" w:tplc="0409000F" w:tentative="1">
      <w:start w:val="1"/>
      <w:numFmt w:val="decimal"/>
      <w:lvlText w:val="%4."/>
      <w:lvlJc w:val="left"/>
      <w:pPr>
        <w:ind w:left="2330" w:hanging="420"/>
      </w:pPr>
    </w:lvl>
    <w:lvl w:ilvl="4" w:tplc="04090019" w:tentative="1">
      <w:start w:val="1"/>
      <w:numFmt w:val="lowerLetter"/>
      <w:lvlText w:val="%5)"/>
      <w:lvlJc w:val="left"/>
      <w:pPr>
        <w:ind w:left="2750" w:hanging="420"/>
      </w:pPr>
    </w:lvl>
    <w:lvl w:ilvl="5" w:tplc="0409001B" w:tentative="1">
      <w:start w:val="1"/>
      <w:numFmt w:val="lowerRoman"/>
      <w:lvlText w:val="%6."/>
      <w:lvlJc w:val="right"/>
      <w:pPr>
        <w:ind w:left="3170" w:hanging="420"/>
      </w:pPr>
    </w:lvl>
    <w:lvl w:ilvl="6" w:tplc="0409000F" w:tentative="1">
      <w:start w:val="1"/>
      <w:numFmt w:val="decimal"/>
      <w:lvlText w:val="%7."/>
      <w:lvlJc w:val="left"/>
      <w:pPr>
        <w:ind w:left="3590" w:hanging="420"/>
      </w:pPr>
    </w:lvl>
    <w:lvl w:ilvl="7" w:tplc="04090019" w:tentative="1">
      <w:start w:val="1"/>
      <w:numFmt w:val="lowerLetter"/>
      <w:lvlText w:val="%8)"/>
      <w:lvlJc w:val="left"/>
      <w:pPr>
        <w:ind w:left="4010" w:hanging="420"/>
      </w:pPr>
    </w:lvl>
    <w:lvl w:ilvl="8" w:tplc="0409001B" w:tentative="1">
      <w:start w:val="1"/>
      <w:numFmt w:val="lowerRoman"/>
      <w:lvlText w:val="%9."/>
      <w:lvlJc w:val="right"/>
      <w:pPr>
        <w:ind w:left="4430" w:hanging="420"/>
      </w:pPr>
    </w:lvl>
  </w:abstractNum>
  <w:abstractNum w:abstractNumId="10">
    <w:nsid w:val="26745705"/>
    <w:multiLevelType w:val="multilevel"/>
    <w:tmpl w:val="26745705"/>
    <w:lvl w:ilvl="0">
      <w:start w:val="1"/>
      <w:numFmt w:val="lowerLetter"/>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nsid w:val="4A235D78"/>
    <w:multiLevelType w:val="multilevel"/>
    <w:tmpl w:val="4A235D78"/>
    <w:lvl w:ilvl="0">
      <w:start w:val="1"/>
      <w:numFmt w:val="decimal"/>
      <w:lvlText w:val="%1)"/>
      <w:lvlJc w:val="left"/>
      <w:pPr>
        <w:ind w:left="892" w:hanging="420"/>
      </w:pPr>
    </w:lvl>
    <w:lvl w:ilvl="1">
      <w:start w:val="1"/>
      <w:numFmt w:val="lowerLetter"/>
      <w:lvlText w:val="%2)"/>
      <w:lvlJc w:val="left"/>
      <w:pPr>
        <w:ind w:left="1312" w:hanging="420"/>
      </w:pPr>
    </w:lvl>
    <w:lvl w:ilvl="2">
      <w:start w:val="1"/>
      <w:numFmt w:val="lowerRoman"/>
      <w:lvlText w:val="%3."/>
      <w:lvlJc w:val="right"/>
      <w:pPr>
        <w:ind w:left="1732" w:hanging="420"/>
      </w:pPr>
    </w:lvl>
    <w:lvl w:ilvl="3">
      <w:start w:val="1"/>
      <w:numFmt w:val="decimal"/>
      <w:lvlText w:val="%4."/>
      <w:lvlJc w:val="left"/>
      <w:pPr>
        <w:ind w:left="2152" w:hanging="420"/>
      </w:pPr>
    </w:lvl>
    <w:lvl w:ilvl="4">
      <w:start w:val="1"/>
      <w:numFmt w:val="lowerLetter"/>
      <w:lvlText w:val="%5)"/>
      <w:lvlJc w:val="left"/>
      <w:pPr>
        <w:ind w:left="2572" w:hanging="420"/>
      </w:pPr>
    </w:lvl>
    <w:lvl w:ilvl="5">
      <w:start w:val="1"/>
      <w:numFmt w:val="lowerRoman"/>
      <w:lvlText w:val="%6."/>
      <w:lvlJc w:val="right"/>
      <w:pPr>
        <w:ind w:left="2992" w:hanging="420"/>
      </w:pPr>
    </w:lvl>
    <w:lvl w:ilvl="6">
      <w:start w:val="1"/>
      <w:numFmt w:val="decimal"/>
      <w:lvlText w:val="%7."/>
      <w:lvlJc w:val="left"/>
      <w:pPr>
        <w:ind w:left="3412" w:hanging="420"/>
      </w:pPr>
    </w:lvl>
    <w:lvl w:ilvl="7">
      <w:start w:val="1"/>
      <w:numFmt w:val="lowerLetter"/>
      <w:lvlText w:val="%8)"/>
      <w:lvlJc w:val="left"/>
      <w:pPr>
        <w:ind w:left="3832" w:hanging="420"/>
      </w:pPr>
    </w:lvl>
    <w:lvl w:ilvl="8">
      <w:start w:val="1"/>
      <w:numFmt w:val="lowerRoman"/>
      <w:lvlText w:val="%9."/>
      <w:lvlJc w:val="right"/>
      <w:pPr>
        <w:ind w:left="4252" w:hanging="420"/>
      </w:pPr>
    </w:lvl>
  </w:abstractNum>
  <w:abstractNum w:abstractNumId="12">
    <w:nsid w:val="51F3290F"/>
    <w:multiLevelType w:val="multilevel"/>
    <w:tmpl w:val="51F3290F"/>
    <w:lvl w:ilvl="0">
      <w:start w:val="1"/>
      <w:numFmt w:val="decimal"/>
      <w:suff w:val="space"/>
      <w:lvlText w:val="（%1）"/>
      <w:lvlJc w:val="left"/>
      <w:pPr>
        <w:ind w:left="840" w:hanging="420"/>
      </w:pPr>
      <w:rPr>
        <w:rFonts w:hint="default"/>
      </w:rPr>
    </w:lvl>
    <w:lvl w:ilvl="1">
      <w:start w:val="1"/>
      <w:numFmt w:val="japaneseCounting"/>
      <w:lvlText w:val="%2、"/>
      <w:lvlJc w:val="left"/>
      <w:pPr>
        <w:ind w:left="1320" w:hanging="48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526A6FD5"/>
    <w:multiLevelType w:val="multilevel"/>
    <w:tmpl w:val="526A6FD5"/>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54DE051A"/>
    <w:multiLevelType w:val="multilevel"/>
    <w:tmpl w:val="54DE051A"/>
    <w:lvl w:ilvl="0">
      <w:start w:val="1"/>
      <w:numFmt w:val="lowerLetter"/>
      <w:lvlText w:val="%1)"/>
      <w:lvlJc w:val="left"/>
      <w:pPr>
        <w:ind w:left="987" w:hanging="42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5">
    <w:nsid w:val="636D125F"/>
    <w:multiLevelType w:val="singleLevel"/>
    <w:tmpl w:val="636D125F"/>
    <w:lvl w:ilvl="0">
      <w:start w:val="1"/>
      <w:numFmt w:val="decimal"/>
      <w:suff w:val="nothing"/>
      <w:lvlText w:val="%1．"/>
      <w:lvlJc w:val="left"/>
      <w:rPr>
        <w:color w:val="000000"/>
      </w:rPr>
    </w:lvl>
  </w:abstractNum>
  <w:abstractNum w:abstractNumId="16">
    <w:nsid w:val="6C4320E8"/>
    <w:multiLevelType w:val="multilevel"/>
    <w:tmpl w:val="6C4320E8"/>
    <w:lvl w:ilvl="0">
      <w:start w:val="1"/>
      <w:numFmt w:val="lowerLetter"/>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num w:numId="1">
    <w:abstractNumId w:val="3"/>
  </w:num>
  <w:num w:numId="2">
    <w:abstractNumId w:val="4"/>
  </w:num>
  <w:num w:numId="3">
    <w:abstractNumId w:val="2"/>
  </w:num>
  <w:num w:numId="4">
    <w:abstractNumId w:val="1"/>
  </w:num>
  <w:num w:numId="5">
    <w:abstractNumId w:val="0"/>
  </w:num>
  <w:num w:numId="6">
    <w:abstractNumId w:val="15"/>
  </w:num>
  <w:num w:numId="7">
    <w:abstractNumId w:val="3"/>
    <w:lvlOverride w:ilvl="0">
      <w:startOverride w:val="1"/>
    </w:lvlOverride>
  </w:num>
  <w:num w:numId="8">
    <w:abstractNumId w:val="7"/>
  </w:num>
  <w:num w:numId="9">
    <w:abstractNumId w:val="8"/>
  </w:num>
  <w:num w:numId="10">
    <w:abstractNumId w:val="14"/>
  </w:num>
  <w:num w:numId="11">
    <w:abstractNumId w:val="5"/>
  </w:num>
  <w:num w:numId="12">
    <w:abstractNumId w:val="6"/>
  </w:num>
  <w:num w:numId="13">
    <w:abstractNumId w:val="11"/>
  </w:num>
  <w:num w:numId="14">
    <w:abstractNumId w:val="12"/>
  </w:num>
  <w:num w:numId="15">
    <w:abstractNumId w:val="13"/>
  </w:num>
  <w:num w:numId="16">
    <w:abstractNumId w:val="10"/>
  </w:num>
  <w:num w:numId="17">
    <w:abstractNumId w:val="16"/>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attachedTemplate r:id="rId1"/>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jVmYzZkNmViNDRiYTNiYmRlMmE1ZjFlYzkxNWI0ZGIifQ=="/>
  </w:docVars>
  <w:rsids>
    <w:rsidRoot w:val="00172A27"/>
    <w:rsid w:val="00012846"/>
    <w:rsid w:val="000149A6"/>
    <w:rsid w:val="00016760"/>
    <w:rsid w:val="00037A99"/>
    <w:rsid w:val="00037BE3"/>
    <w:rsid w:val="00041B1E"/>
    <w:rsid w:val="000507E1"/>
    <w:rsid w:val="0006006D"/>
    <w:rsid w:val="00080F39"/>
    <w:rsid w:val="00081709"/>
    <w:rsid w:val="00086EAD"/>
    <w:rsid w:val="0009117E"/>
    <w:rsid w:val="00095261"/>
    <w:rsid w:val="000B13CF"/>
    <w:rsid w:val="000B4F66"/>
    <w:rsid w:val="000B6C3A"/>
    <w:rsid w:val="000C1B8C"/>
    <w:rsid w:val="000D243A"/>
    <w:rsid w:val="000D7197"/>
    <w:rsid w:val="000E2E96"/>
    <w:rsid w:val="000E489B"/>
    <w:rsid w:val="000E5408"/>
    <w:rsid w:val="00103A98"/>
    <w:rsid w:val="001046CA"/>
    <w:rsid w:val="00104FB0"/>
    <w:rsid w:val="00106EEF"/>
    <w:rsid w:val="0011264E"/>
    <w:rsid w:val="0012092E"/>
    <w:rsid w:val="00121C09"/>
    <w:rsid w:val="00121CDA"/>
    <w:rsid w:val="00133EC0"/>
    <w:rsid w:val="001359A9"/>
    <w:rsid w:val="00142C31"/>
    <w:rsid w:val="00143A4D"/>
    <w:rsid w:val="001515C9"/>
    <w:rsid w:val="00153E00"/>
    <w:rsid w:val="00166C9D"/>
    <w:rsid w:val="001725BD"/>
    <w:rsid w:val="00172A27"/>
    <w:rsid w:val="001743E2"/>
    <w:rsid w:val="00190649"/>
    <w:rsid w:val="00195347"/>
    <w:rsid w:val="001A0FF4"/>
    <w:rsid w:val="001A68BE"/>
    <w:rsid w:val="001B5485"/>
    <w:rsid w:val="001B606C"/>
    <w:rsid w:val="001B617E"/>
    <w:rsid w:val="001C0BD8"/>
    <w:rsid w:val="001C62EC"/>
    <w:rsid w:val="001F47F1"/>
    <w:rsid w:val="001F4F2E"/>
    <w:rsid w:val="00200299"/>
    <w:rsid w:val="0021154F"/>
    <w:rsid w:val="0021556A"/>
    <w:rsid w:val="002156BF"/>
    <w:rsid w:val="002176AF"/>
    <w:rsid w:val="0022139F"/>
    <w:rsid w:val="00224DB6"/>
    <w:rsid w:val="002617B6"/>
    <w:rsid w:val="00266C0C"/>
    <w:rsid w:val="00280812"/>
    <w:rsid w:val="002843D1"/>
    <w:rsid w:val="00287F25"/>
    <w:rsid w:val="00294148"/>
    <w:rsid w:val="002A5729"/>
    <w:rsid w:val="002C60C5"/>
    <w:rsid w:val="002D5BD0"/>
    <w:rsid w:val="002D7E2D"/>
    <w:rsid w:val="002E143E"/>
    <w:rsid w:val="002F5414"/>
    <w:rsid w:val="002F5FC7"/>
    <w:rsid w:val="002F630C"/>
    <w:rsid w:val="003043A6"/>
    <w:rsid w:val="00332CB7"/>
    <w:rsid w:val="003330D0"/>
    <w:rsid w:val="00334B1B"/>
    <w:rsid w:val="0033550E"/>
    <w:rsid w:val="00341385"/>
    <w:rsid w:val="003475B1"/>
    <w:rsid w:val="00354097"/>
    <w:rsid w:val="003636DB"/>
    <w:rsid w:val="00365634"/>
    <w:rsid w:val="003753F3"/>
    <w:rsid w:val="003838FE"/>
    <w:rsid w:val="00393856"/>
    <w:rsid w:val="00396360"/>
    <w:rsid w:val="003B49AA"/>
    <w:rsid w:val="003B722E"/>
    <w:rsid w:val="003C29FC"/>
    <w:rsid w:val="003C5744"/>
    <w:rsid w:val="003E7B57"/>
    <w:rsid w:val="00413F57"/>
    <w:rsid w:val="0044038D"/>
    <w:rsid w:val="004776C9"/>
    <w:rsid w:val="00485CF1"/>
    <w:rsid w:val="0049496B"/>
    <w:rsid w:val="004A5FFF"/>
    <w:rsid w:val="004B07DC"/>
    <w:rsid w:val="004C3B10"/>
    <w:rsid w:val="004D4735"/>
    <w:rsid w:val="004D7551"/>
    <w:rsid w:val="004E17BF"/>
    <w:rsid w:val="004E384B"/>
    <w:rsid w:val="004E533B"/>
    <w:rsid w:val="004E543C"/>
    <w:rsid w:val="004F1E2E"/>
    <w:rsid w:val="00501E17"/>
    <w:rsid w:val="005122C5"/>
    <w:rsid w:val="0052336E"/>
    <w:rsid w:val="0055041C"/>
    <w:rsid w:val="00551AB8"/>
    <w:rsid w:val="00553FAA"/>
    <w:rsid w:val="005734F8"/>
    <w:rsid w:val="005B2F32"/>
    <w:rsid w:val="005B636E"/>
    <w:rsid w:val="005B6BB9"/>
    <w:rsid w:val="005E3DEA"/>
    <w:rsid w:val="005E7CE5"/>
    <w:rsid w:val="005F5881"/>
    <w:rsid w:val="005F7253"/>
    <w:rsid w:val="00604E96"/>
    <w:rsid w:val="00605955"/>
    <w:rsid w:val="00612E3E"/>
    <w:rsid w:val="006144F1"/>
    <w:rsid w:val="00623264"/>
    <w:rsid w:val="00624C0F"/>
    <w:rsid w:val="0063523D"/>
    <w:rsid w:val="00641787"/>
    <w:rsid w:val="00644336"/>
    <w:rsid w:val="00645AF2"/>
    <w:rsid w:val="006530BD"/>
    <w:rsid w:val="006625EC"/>
    <w:rsid w:val="00666536"/>
    <w:rsid w:val="006671A6"/>
    <w:rsid w:val="00691754"/>
    <w:rsid w:val="006A0C3C"/>
    <w:rsid w:val="006B517C"/>
    <w:rsid w:val="006B6ABD"/>
    <w:rsid w:val="006B6BDC"/>
    <w:rsid w:val="006C0FAB"/>
    <w:rsid w:val="006D125A"/>
    <w:rsid w:val="006D3F95"/>
    <w:rsid w:val="006E3B77"/>
    <w:rsid w:val="006F10D2"/>
    <w:rsid w:val="006F4BBC"/>
    <w:rsid w:val="0070606F"/>
    <w:rsid w:val="00726058"/>
    <w:rsid w:val="00732769"/>
    <w:rsid w:val="0075376B"/>
    <w:rsid w:val="00763FB7"/>
    <w:rsid w:val="00772078"/>
    <w:rsid w:val="00785AA0"/>
    <w:rsid w:val="007866BB"/>
    <w:rsid w:val="00790B32"/>
    <w:rsid w:val="00791738"/>
    <w:rsid w:val="007930B0"/>
    <w:rsid w:val="007A506A"/>
    <w:rsid w:val="007A6E47"/>
    <w:rsid w:val="007B2370"/>
    <w:rsid w:val="007B4027"/>
    <w:rsid w:val="007C4A2E"/>
    <w:rsid w:val="007D75D6"/>
    <w:rsid w:val="007F361D"/>
    <w:rsid w:val="008003CB"/>
    <w:rsid w:val="00821446"/>
    <w:rsid w:val="00830F4C"/>
    <w:rsid w:val="0085463D"/>
    <w:rsid w:val="008550E1"/>
    <w:rsid w:val="00862250"/>
    <w:rsid w:val="00872979"/>
    <w:rsid w:val="00881071"/>
    <w:rsid w:val="008A7AF9"/>
    <w:rsid w:val="008C67C0"/>
    <w:rsid w:val="008C7B5C"/>
    <w:rsid w:val="008D1676"/>
    <w:rsid w:val="008E5D1C"/>
    <w:rsid w:val="00907646"/>
    <w:rsid w:val="00912F8D"/>
    <w:rsid w:val="00916C98"/>
    <w:rsid w:val="00941049"/>
    <w:rsid w:val="00946F33"/>
    <w:rsid w:val="00963C84"/>
    <w:rsid w:val="009650D7"/>
    <w:rsid w:val="00965A5F"/>
    <w:rsid w:val="00967954"/>
    <w:rsid w:val="009705F8"/>
    <w:rsid w:val="009830D7"/>
    <w:rsid w:val="00991044"/>
    <w:rsid w:val="00993C78"/>
    <w:rsid w:val="009A4FFF"/>
    <w:rsid w:val="009B383B"/>
    <w:rsid w:val="009B46F3"/>
    <w:rsid w:val="009C37BE"/>
    <w:rsid w:val="009C7722"/>
    <w:rsid w:val="009D3DEC"/>
    <w:rsid w:val="009F0A71"/>
    <w:rsid w:val="009F6FCC"/>
    <w:rsid w:val="00A0308B"/>
    <w:rsid w:val="00A03159"/>
    <w:rsid w:val="00A04B53"/>
    <w:rsid w:val="00A06C1B"/>
    <w:rsid w:val="00A12CC0"/>
    <w:rsid w:val="00A162DC"/>
    <w:rsid w:val="00A20761"/>
    <w:rsid w:val="00A21790"/>
    <w:rsid w:val="00A22D12"/>
    <w:rsid w:val="00A45141"/>
    <w:rsid w:val="00A53109"/>
    <w:rsid w:val="00A644E0"/>
    <w:rsid w:val="00A72792"/>
    <w:rsid w:val="00A80476"/>
    <w:rsid w:val="00A80622"/>
    <w:rsid w:val="00A90A4F"/>
    <w:rsid w:val="00A92E5C"/>
    <w:rsid w:val="00AB31D4"/>
    <w:rsid w:val="00AB7D11"/>
    <w:rsid w:val="00AD4DB5"/>
    <w:rsid w:val="00AE2EA1"/>
    <w:rsid w:val="00AF0AE7"/>
    <w:rsid w:val="00AF2AAB"/>
    <w:rsid w:val="00AF352A"/>
    <w:rsid w:val="00AF786A"/>
    <w:rsid w:val="00B008EA"/>
    <w:rsid w:val="00B02AE5"/>
    <w:rsid w:val="00B16C1D"/>
    <w:rsid w:val="00B25413"/>
    <w:rsid w:val="00B40096"/>
    <w:rsid w:val="00B73375"/>
    <w:rsid w:val="00B77056"/>
    <w:rsid w:val="00B83D43"/>
    <w:rsid w:val="00B940E9"/>
    <w:rsid w:val="00B94552"/>
    <w:rsid w:val="00BA1BF0"/>
    <w:rsid w:val="00BB0086"/>
    <w:rsid w:val="00BB264D"/>
    <w:rsid w:val="00BC765F"/>
    <w:rsid w:val="00BD00B3"/>
    <w:rsid w:val="00BD0EF8"/>
    <w:rsid w:val="00BD212F"/>
    <w:rsid w:val="00BD2F3C"/>
    <w:rsid w:val="00BD4E0E"/>
    <w:rsid w:val="00C04827"/>
    <w:rsid w:val="00C30B0B"/>
    <w:rsid w:val="00C356A7"/>
    <w:rsid w:val="00C56CEC"/>
    <w:rsid w:val="00C91E89"/>
    <w:rsid w:val="00C96F3B"/>
    <w:rsid w:val="00CD7694"/>
    <w:rsid w:val="00CE2651"/>
    <w:rsid w:val="00CE6C0E"/>
    <w:rsid w:val="00CF7FA9"/>
    <w:rsid w:val="00D06393"/>
    <w:rsid w:val="00D06837"/>
    <w:rsid w:val="00D124FA"/>
    <w:rsid w:val="00D21BCB"/>
    <w:rsid w:val="00D269DF"/>
    <w:rsid w:val="00D33085"/>
    <w:rsid w:val="00D334A6"/>
    <w:rsid w:val="00D45F75"/>
    <w:rsid w:val="00D50BCC"/>
    <w:rsid w:val="00D60CA6"/>
    <w:rsid w:val="00D62A0F"/>
    <w:rsid w:val="00D671D3"/>
    <w:rsid w:val="00D67B9F"/>
    <w:rsid w:val="00D75EDA"/>
    <w:rsid w:val="00D7616B"/>
    <w:rsid w:val="00D763CF"/>
    <w:rsid w:val="00D836A1"/>
    <w:rsid w:val="00D83B35"/>
    <w:rsid w:val="00D83DB5"/>
    <w:rsid w:val="00DD0544"/>
    <w:rsid w:val="00DD31E2"/>
    <w:rsid w:val="00DE3F13"/>
    <w:rsid w:val="00DF45F2"/>
    <w:rsid w:val="00E05F36"/>
    <w:rsid w:val="00E144F1"/>
    <w:rsid w:val="00E17C13"/>
    <w:rsid w:val="00E23FD2"/>
    <w:rsid w:val="00E255ED"/>
    <w:rsid w:val="00E26B0F"/>
    <w:rsid w:val="00E34C97"/>
    <w:rsid w:val="00E362A5"/>
    <w:rsid w:val="00E4011D"/>
    <w:rsid w:val="00E4151F"/>
    <w:rsid w:val="00E47E0B"/>
    <w:rsid w:val="00E51EDB"/>
    <w:rsid w:val="00E6210B"/>
    <w:rsid w:val="00E62708"/>
    <w:rsid w:val="00E66EC4"/>
    <w:rsid w:val="00E72395"/>
    <w:rsid w:val="00E8769E"/>
    <w:rsid w:val="00EC01E8"/>
    <w:rsid w:val="00ED3C47"/>
    <w:rsid w:val="00F17B40"/>
    <w:rsid w:val="00F238AB"/>
    <w:rsid w:val="00F37E08"/>
    <w:rsid w:val="00F53A3C"/>
    <w:rsid w:val="00F60A43"/>
    <w:rsid w:val="00F62503"/>
    <w:rsid w:val="00F6298D"/>
    <w:rsid w:val="00F74FBB"/>
    <w:rsid w:val="00F7654D"/>
    <w:rsid w:val="00F77BE2"/>
    <w:rsid w:val="00F80EE6"/>
    <w:rsid w:val="00F968BA"/>
    <w:rsid w:val="00F96A03"/>
    <w:rsid w:val="00FA2500"/>
    <w:rsid w:val="00FA4BA0"/>
    <w:rsid w:val="00FA608F"/>
    <w:rsid w:val="00FA719B"/>
    <w:rsid w:val="00FD6CAB"/>
    <w:rsid w:val="00FE4C9E"/>
    <w:rsid w:val="2606313B"/>
    <w:rsid w:val="52617A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华文细黑" w:eastAsia="MS Gothic" w:hAnsi="华文细黑" w:cs="华文细黑"/>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semiHidden="0" w:uiPriority="0" w:unhideWhenUsed="0"/>
    <w:lsdException w:name="index 3"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nhideWhenUsed="0" w:qFormat="1"/>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caption" w:semiHidden="0" w:uiPriority="0" w:unhideWhenUsed="0" w:qFormat="1"/>
    <w:lsdException w:name="table of figures" w:semiHidden="0" w:uiPriority="0" w:unhideWhenUsed="0"/>
    <w:lsdException w:name="footnote reference" w:semiHidden="0" w:uiPriority="0" w:unhideWhenUsed="0"/>
    <w:lsdException w:name="annotation reference" w:semiHidden="0" w:uiPriority="0" w:unhideWhenUsed="0" w:qFormat="1"/>
    <w:lsdException w:name="page number" w:semiHidden="0" w:uiPriority="0" w:unhideWhenUsed="0"/>
    <w:lsdException w:name="toa heading" w:semiHidden="0" w:uiPriority="0" w:unhideWhenUsed="0"/>
    <w:lsdException w:name="List Bullet" w:semiHidden="0" w:uiPriority="0" w:unhideWhenUsed="0"/>
    <w:lsdException w:name="List 2" w:semiHidden="0" w:uiPriority="0" w:unhideWhenUsed="0"/>
    <w:lsdException w:name="List 5" w:semiHidden="0" w:uiPriority="0" w:unhideWhenUsed="0"/>
    <w:lsdException w:name="List Bullet 2" w:semiHidden="0" w:uiPriority="0" w:unhideWhenUsed="0"/>
    <w:lsdException w:name="Title" w:semiHidden="0" w:uiPriority="0" w:unhideWhenUsed="0" w:qFormat="1"/>
    <w:lsdException w:name="Default Paragraph Font" w:semiHidden="0" w:uiPriority="0" w:unhideWhenUsed="0"/>
    <w:lsdException w:name="Body Text" w:semiHidden="0" w:uiPriority="0" w:unhideWhenUsed="0"/>
    <w:lsdException w:name="Body Text Indent" w:semiHidden="0" w:uiPriority="0" w:unhideWhenUsed="0"/>
    <w:lsdException w:name="Subtitle" w:semiHidden="0" w:uiPriority="0" w:unhideWhenUsed="0" w:qFormat="1"/>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HTML Bottom of Form" w:semiHidden="0" w:uiPriority="0" w:unhideWhenUsed="0"/>
    <w:lsdException w:name="Normal (Web)" w:semiHidden="0" w:uiPriority="0" w:unhideWhenUsed="0"/>
    <w:lsdException w:name="HTML Preformatted" w:semiHidden="0" w:uiPriority="0" w:unhideWhenUsed="0"/>
    <w:lsdException w:name="Normal Table" w:semiHidden="0"/>
    <w:lsdException w:name="annotation subject" w:semiHidden="0" w:uiPriority="0" w:unhideWhenUsed="0"/>
    <w:lsdException w:name="Balloon Text" w:semiHidden="0" w:uiPriority="0" w:unhideWhenUsed="0"/>
    <w:lsdException w:name="Table Grid" w:semiHidden="0" w:uiPriority="39" w:unhideWhenUsed="0" w:qFormat="1"/>
    <w:lsdException w:name="Placeholder Text" w:semiHidden="0" w:uiPriority="0"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0" w:uiPriority="0"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0E1"/>
    <w:pPr>
      <w:widowControl w:val="0"/>
      <w:jc w:val="both"/>
    </w:pPr>
    <w:rPr>
      <w:rFonts w:eastAsia="Calibri Light"/>
      <w:kern w:val="2"/>
      <w:sz w:val="32"/>
    </w:rPr>
  </w:style>
  <w:style w:type="paragraph" w:styleId="1">
    <w:name w:val="heading 1"/>
    <w:basedOn w:val="a"/>
    <w:next w:val="a"/>
    <w:link w:val="1Char"/>
    <w:qFormat/>
    <w:rsid w:val="008550E1"/>
    <w:pPr>
      <w:keepNext/>
      <w:keepLines/>
      <w:tabs>
        <w:tab w:val="left" w:pos="432"/>
      </w:tabs>
      <w:spacing w:before="340" w:after="330" w:line="360" w:lineRule="auto"/>
      <w:ind w:firstLine="420"/>
      <w:outlineLvl w:val="0"/>
    </w:pPr>
    <w:rPr>
      <w:rFonts w:ascii="等线 Light" w:eastAsia="等线 Light" w:hAnsi="等线 Light"/>
      <w:b/>
      <w:kern w:val="44"/>
      <w:sz w:val="24"/>
      <w:szCs w:val="24"/>
    </w:rPr>
  </w:style>
  <w:style w:type="paragraph" w:styleId="2">
    <w:name w:val="heading 2"/>
    <w:basedOn w:val="a"/>
    <w:next w:val="a"/>
    <w:link w:val="2Char2"/>
    <w:qFormat/>
    <w:rsid w:val="008550E1"/>
    <w:pPr>
      <w:spacing w:before="652" w:after="652" w:line="360" w:lineRule="auto"/>
      <w:ind w:left="420" w:hanging="420"/>
      <w:outlineLvl w:val="1"/>
    </w:pPr>
    <w:rPr>
      <w:rFonts w:ascii="等线 Light" w:eastAsia="等线 Light" w:hAnsi="等线 Light"/>
      <w:b/>
      <w:sz w:val="24"/>
      <w:szCs w:val="24"/>
    </w:rPr>
  </w:style>
  <w:style w:type="paragraph" w:styleId="3">
    <w:name w:val="heading 3"/>
    <w:basedOn w:val="a"/>
    <w:next w:val="a"/>
    <w:link w:val="3Char"/>
    <w:qFormat/>
    <w:rsid w:val="008550E1"/>
    <w:pPr>
      <w:keepNext/>
      <w:keepLines/>
      <w:tabs>
        <w:tab w:val="left" w:pos="720"/>
        <w:tab w:val="left" w:pos="862"/>
      </w:tabs>
      <w:spacing w:before="80" w:after="80" w:line="360" w:lineRule="auto"/>
      <w:ind w:left="862" w:hanging="720"/>
      <w:outlineLvl w:val="2"/>
    </w:pPr>
    <w:rPr>
      <w:rFonts w:ascii="等线 Light" w:eastAsia="等线 Light" w:hAnsi="等线 Light"/>
      <w:b/>
      <w:sz w:val="24"/>
      <w:szCs w:val="24"/>
    </w:rPr>
  </w:style>
  <w:style w:type="paragraph" w:styleId="4">
    <w:name w:val="heading 4"/>
    <w:basedOn w:val="a"/>
    <w:next w:val="a"/>
    <w:qFormat/>
    <w:rsid w:val="008550E1"/>
    <w:pPr>
      <w:keepNext/>
      <w:keepLines/>
      <w:tabs>
        <w:tab w:val="left" w:pos="864"/>
      </w:tabs>
      <w:spacing w:before="280" w:after="290" w:line="372" w:lineRule="auto"/>
      <w:ind w:left="864" w:hanging="864"/>
      <w:outlineLvl w:val="3"/>
    </w:pPr>
    <w:rPr>
      <w:rFonts w:ascii="Microsoft YaHei UI" w:eastAsia="长城仿宋" w:hAnsi="Microsoft YaHei UI"/>
      <w:b/>
      <w:sz w:val="28"/>
    </w:rPr>
  </w:style>
  <w:style w:type="paragraph" w:styleId="5">
    <w:name w:val="heading 5"/>
    <w:basedOn w:val="a"/>
    <w:next w:val="a"/>
    <w:qFormat/>
    <w:rsid w:val="008550E1"/>
    <w:pPr>
      <w:keepNext/>
      <w:keepLines/>
      <w:tabs>
        <w:tab w:val="left" w:pos="1008"/>
      </w:tabs>
      <w:spacing w:before="280" w:after="290" w:line="372" w:lineRule="auto"/>
      <w:ind w:left="1008" w:hanging="1008"/>
      <w:outlineLvl w:val="4"/>
    </w:pPr>
    <w:rPr>
      <w:b/>
      <w:bCs/>
      <w:sz w:val="28"/>
      <w:szCs w:val="28"/>
      <w:lang w:val="zh-CN"/>
    </w:rPr>
  </w:style>
  <w:style w:type="paragraph" w:styleId="6">
    <w:name w:val="heading 6"/>
    <w:basedOn w:val="a"/>
    <w:next w:val="a"/>
    <w:qFormat/>
    <w:rsid w:val="008550E1"/>
    <w:pPr>
      <w:keepNext/>
      <w:keepLines/>
      <w:tabs>
        <w:tab w:val="left" w:pos="1151"/>
      </w:tabs>
      <w:spacing w:before="240" w:after="64" w:line="317" w:lineRule="auto"/>
      <w:ind w:left="1151" w:hanging="1151"/>
      <w:outlineLvl w:val="5"/>
    </w:pPr>
    <w:rPr>
      <w:rFonts w:ascii="Microsoft YaHei UI" w:eastAsia="长城仿宋" w:hAnsi="Microsoft YaHei UI"/>
      <w:bCs/>
      <w:sz w:val="24"/>
      <w:szCs w:val="24"/>
      <w:lang w:val="en-GB"/>
    </w:rPr>
  </w:style>
  <w:style w:type="paragraph" w:styleId="7">
    <w:name w:val="heading 7"/>
    <w:basedOn w:val="a"/>
    <w:next w:val="a"/>
    <w:qFormat/>
    <w:rsid w:val="008550E1"/>
    <w:pPr>
      <w:keepNext/>
      <w:keepLines/>
      <w:tabs>
        <w:tab w:val="left" w:pos="1296"/>
      </w:tabs>
      <w:spacing w:before="240" w:after="64" w:line="317" w:lineRule="auto"/>
      <w:ind w:left="1296" w:hanging="1296"/>
      <w:outlineLvl w:val="6"/>
    </w:pPr>
    <w:rPr>
      <w:b/>
      <w:bCs/>
      <w:sz w:val="24"/>
      <w:szCs w:val="24"/>
      <w:lang w:val="en-GB"/>
    </w:rPr>
  </w:style>
  <w:style w:type="paragraph" w:styleId="8">
    <w:name w:val="heading 8"/>
    <w:basedOn w:val="a"/>
    <w:next w:val="a"/>
    <w:qFormat/>
    <w:rsid w:val="008550E1"/>
    <w:pPr>
      <w:keepNext/>
      <w:keepLines/>
      <w:tabs>
        <w:tab w:val="left" w:pos="1440"/>
      </w:tabs>
      <w:spacing w:before="240" w:after="64" w:line="317" w:lineRule="auto"/>
      <w:ind w:left="1440" w:hanging="1440"/>
      <w:outlineLvl w:val="7"/>
    </w:pPr>
    <w:rPr>
      <w:rFonts w:ascii="Microsoft YaHei UI" w:eastAsia="长城仿宋" w:hAnsi="Microsoft YaHei UI"/>
      <w:sz w:val="24"/>
    </w:rPr>
  </w:style>
  <w:style w:type="paragraph" w:styleId="9">
    <w:name w:val="heading 9"/>
    <w:basedOn w:val="a"/>
    <w:next w:val="a"/>
    <w:qFormat/>
    <w:rsid w:val="008550E1"/>
    <w:pPr>
      <w:keepNext/>
      <w:keepLines/>
      <w:tabs>
        <w:tab w:val="left" w:pos="1583"/>
      </w:tabs>
      <w:spacing w:before="240" w:after="64" w:line="317" w:lineRule="auto"/>
      <w:ind w:left="1583" w:hanging="1583"/>
      <w:outlineLvl w:val="8"/>
    </w:pPr>
    <w:rPr>
      <w:rFonts w:ascii="Microsoft YaHei UI" w:eastAsia="长城仿宋" w:hAnsi="Microsoft YaHei UI"/>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550E1"/>
    <w:rPr>
      <w:rFonts w:ascii="等线 Light" w:eastAsia="等线 Light" w:hAnsi="等线 Light"/>
      <w:b/>
      <w:kern w:val="44"/>
      <w:sz w:val="24"/>
      <w:szCs w:val="24"/>
    </w:rPr>
  </w:style>
  <w:style w:type="character" w:customStyle="1" w:styleId="2Char2">
    <w:name w:val="标题 2 Char2"/>
    <w:link w:val="2"/>
    <w:rsid w:val="008550E1"/>
    <w:rPr>
      <w:rFonts w:ascii="等线 Light" w:eastAsia="等线 Light" w:hAnsi="等线 Light"/>
      <w:b/>
      <w:kern w:val="2"/>
      <w:sz w:val="24"/>
      <w:szCs w:val="24"/>
    </w:rPr>
  </w:style>
  <w:style w:type="character" w:customStyle="1" w:styleId="3Char">
    <w:name w:val="标题 3 Char"/>
    <w:link w:val="3"/>
    <w:rsid w:val="008550E1"/>
    <w:rPr>
      <w:rFonts w:ascii="等线 Light" w:eastAsia="等线 Light" w:hAnsi="等线 Light"/>
      <w:b/>
      <w:kern w:val="2"/>
      <w:sz w:val="24"/>
      <w:szCs w:val="24"/>
    </w:rPr>
  </w:style>
  <w:style w:type="paragraph" w:styleId="70">
    <w:name w:val="toc 7"/>
    <w:basedOn w:val="a"/>
    <w:next w:val="a"/>
    <w:rsid w:val="008550E1"/>
    <w:pPr>
      <w:ind w:leftChars="1200" w:left="2520"/>
    </w:pPr>
  </w:style>
  <w:style w:type="paragraph" w:styleId="a3">
    <w:name w:val="Normal Indent"/>
    <w:basedOn w:val="a"/>
    <w:link w:val="Char"/>
    <w:uiPriority w:val="99"/>
    <w:qFormat/>
    <w:rsid w:val="008550E1"/>
    <w:pPr>
      <w:widowControl/>
      <w:spacing w:line="240" w:lineRule="atLeast"/>
      <w:ind w:firstLineChars="200" w:firstLine="420"/>
    </w:pPr>
    <w:rPr>
      <w:rFonts w:ascii="MS Gothic" w:hAnsi="MS Mincho"/>
      <w:sz w:val="24"/>
      <w:szCs w:val="24"/>
    </w:rPr>
  </w:style>
  <w:style w:type="character" w:customStyle="1" w:styleId="Char">
    <w:name w:val="正文缩进 Char"/>
    <w:link w:val="a3"/>
    <w:rsid w:val="008550E1"/>
    <w:rPr>
      <w:rFonts w:ascii="MS Gothic" w:eastAsia="Calibri Light" w:hAnsi="MS Mincho"/>
      <w:kern w:val="2"/>
      <w:sz w:val="24"/>
      <w:szCs w:val="24"/>
    </w:rPr>
  </w:style>
  <w:style w:type="paragraph" w:styleId="a4">
    <w:name w:val="caption"/>
    <w:basedOn w:val="a"/>
    <w:next w:val="a"/>
    <w:link w:val="Char0"/>
    <w:qFormat/>
    <w:rsid w:val="008550E1"/>
    <w:rPr>
      <w:rFonts w:ascii="Microsoft YaHei UI" w:eastAsia="长城仿宋" w:hAnsi="Microsoft YaHei UI" w:cs="Microsoft YaHei UI"/>
    </w:rPr>
  </w:style>
  <w:style w:type="character" w:customStyle="1" w:styleId="Char0">
    <w:name w:val="题注 Char"/>
    <w:link w:val="a4"/>
    <w:rsid w:val="008550E1"/>
    <w:rPr>
      <w:rFonts w:ascii="Microsoft YaHei UI" w:eastAsia="长城仿宋" w:hAnsi="Microsoft YaHei UI" w:cs="Microsoft YaHei UI"/>
      <w:kern w:val="2"/>
      <w:sz w:val="32"/>
    </w:rPr>
  </w:style>
  <w:style w:type="paragraph" w:styleId="a5">
    <w:name w:val="List Bullet"/>
    <w:basedOn w:val="a"/>
    <w:rsid w:val="008550E1"/>
    <w:pPr>
      <w:widowControl/>
      <w:tabs>
        <w:tab w:val="left" w:pos="403"/>
        <w:tab w:val="left" w:pos="840"/>
      </w:tabs>
      <w:spacing w:line="240" w:lineRule="atLeast"/>
      <w:ind w:firstLine="400"/>
    </w:pPr>
    <w:rPr>
      <w:rFonts w:ascii="MS Gothic" w:eastAsia="MS Gothic" w:hAnsi="Century"/>
      <w:kern w:val="0"/>
      <w:sz w:val="24"/>
      <w:szCs w:val="24"/>
    </w:rPr>
  </w:style>
  <w:style w:type="paragraph" w:styleId="a6">
    <w:name w:val="Document Map"/>
    <w:basedOn w:val="a"/>
    <w:link w:val="Char1"/>
    <w:rsid w:val="008550E1"/>
    <w:rPr>
      <w:rFonts w:ascii="MS Gothic"/>
      <w:sz w:val="18"/>
      <w:szCs w:val="18"/>
    </w:rPr>
  </w:style>
  <w:style w:type="character" w:customStyle="1" w:styleId="Char1">
    <w:name w:val="文档结构图 Char"/>
    <w:link w:val="a6"/>
    <w:rsid w:val="008550E1"/>
    <w:rPr>
      <w:rFonts w:ascii="MS Gothic"/>
      <w:kern w:val="2"/>
      <w:sz w:val="18"/>
      <w:szCs w:val="18"/>
    </w:rPr>
  </w:style>
  <w:style w:type="paragraph" w:styleId="a7">
    <w:name w:val="toa heading"/>
    <w:basedOn w:val="a"/>
    <w:next w:val="a"/>
    <w:rsid w:val="008550E1"/>
    <w:pPr>
      <w:adjustRightInd w:val="0"/>
      <w:spacing w:before="120" w:line="312" w:lineRule="atLeast"/>
    </w:pPr>
    <w:rPr>
      <w:rFonts w:ascii="Microsoft YaHei UI" w:eastAsia="MS Gothic" w:hAnsi="Microsoft YaHei UI"/>
      <w:b/>
      <w:kern w:val="0"/>
      <w:sz w:val="24"/>
      <w:szCs w:val="24"/>
    </w:rPr>
  </w:style>
  <w:style w:type="paragraph" w:styleId="a8">
    <w:name w:val="annotation text"/>
    <w:basedOn w:val="a"/>
    <w:link w:val="Char2"/>
    <w:rsid w:val="008550E1"/>
    <w:pPr>
      <w:jc w:val="left"/>
    </w:pPr>
    <w:rPr>
      <w:rFonts w:ascii="Century" w:eastAsia="MS Gothic" w:hAnsi="Century"/>
      <w:sz w:val="21"/>
      <w:szCs w:val="22"/>
    </w:rPr>
  </w:style>
  <w:style w:type="character" w:customStyle="1" w:styleId="Char2">
    <w:name w:val="批注文字 Char"/>
    <w:link w:val="a8"/>
    <w:rsid w:val="008550E1"/>
    <w:rPr>
      <w:rFonts w:ascii="Century" w:eastAsia="MS Gothic" w:hAnsi="Century" w:cs="华文细黑"/>
      <w:kern w:val="2"/>
      <w:sz w:val="21"/>
      <w:szCs w:val="22"/>
    </w:rPr>
  </w:style>
  <w:style w:type="paragraph" w:styleId="30">
    <w:name w:val="Body Text 3"/>
    <w:basedOn w:val="a"/>
    <w:link w:val="3Char0"/>
    <w:rsid w:val="008550E1"/>
    <w:pPr>
      <w:widowControl/>
      <w:spacing w:after="120" w:line="240" w:lineRule="atLeast"/>
      <w:ind w:firstLine="454"/>
    </w:pPr>
    <w:rPr>
      <w:rFonts w:ascii="MS Gothic" w:hAnsi="MS Mincho"/>
      <w:sz w:val="16"/>
      <w:szCs w:val="16"/>
    </w:rPr>
  </w:style>
  <w:style w:type="character" w:customStyle="1" w:styleId="3Char0">
    <w:name w:val="正文文本 3 Char"/>
    <w:link w:val="30"/>
    <w:rsid w:val="008550E1"/>
    <w:rPr>
      <w:rFonts w:ascii="MS Gothic" w:eastAsia="Calibri Light" w:hAnsi="MS Mincho"/>
      <w:kern w:val="2"/>
      <w:sz w:val="16"/>
      <w:szCs w:val="16"/>
    </w:rPr>
  </w:style>
  <w:style w:type="paragraph" w:styleId="a9">
    <w:name w:val="Body Text"/>
    <w:basedOn w:val="a"/>
    <w:link w:val="Char3"/>
    <w:rsid w:val="008550E1"/>
    <w:pPr>
      <w:spacing w:after="120"/>
    </w:pPr>
    <w:rPr>
      <w:rFonts w:ascii="Century" w:hAnsi="Century"/>
      <w:sz w:val="24"/>
      <w:szCs w:val="21"/>
    </w:rPr>
  </w:style>
  <w:style w:type="character" w:customStyle="1" w:styleId="Char3">
    <w:name w:val="正文文本 Char"/>
    <w:link w:val="a9"/>
    <w:rsid w:val="008550E1"/>
    <w:rPr>
      <w:rFonts w:ascii="Century" w:hAnsi="Century"/>
      <w:kern w:val="2"/>
      <w:sz w:val="24"/>
      <w:szCs w:val="21"/>
    </w:rPr>
  </w:style>
  <w:style w:type="paragraph" w:styleId="aa">
    <w:name w:val="Body Text Indent"/>
    <w:basedOn w:val="a"/>
    <w:link w:val="Char4"/>
    <w:rsid w:val="008550E1"/>
    <w:pPr>
      <w:spacing w:after="120"/>
      <w:ind w:leftChars="200" w:left="420"/>
    </w:pPr>
  </w:style>
  <w:style w:type="character" w:customStyle="1" w:styleId="Char4">
    <w:name w:val="正文文本缩进 Char"/>
    <w:link w:val="aa"/>
    <w:rsid w:val="008550E1"/>
    <w:rPr>
      <w:rFonts w:eastAsia="Calibri Light"/>
      <w:kern w:val="2"/>
      <w:sz w:val="32"/>
    </w:rPr>
  </w:style>
  <w:style w:type="paragraph" w:styleId="20">
    <w:name w:val="List 2"/>
    <w:basedOn w:val="a"/>
    <w:rsid w:val="008550E1"/>
    <w:pPr>
      <w:ind w:left="840" w:hanging="420"/>
    </w:pPr>
    <w:rPr>
      <w:rFonts w:ascii="Century" w:eastAsia="MS Gothic" w:hAnsi="Century"/>
      <w:sz w:val="21"/>
    </w:rPr>
  </w:style>
  <w:style w:type="paragraph" w:styleId="21">
    <w:name w:val="List Bullet 2"/>
    <w:basedOn w:val="a5"/>
    <w:link w:val="2Char"/>
    <w:rsid w:val="008550E1"/>
    <w:pPr>
      <w:tabs>
        <w:tab w:val="clear" w:pos="403"/>
        <w:tab w:val="clear" w:pos="840"/>
        <w:tab w:val="left" w:pos="803"/>
      </w:tabs>
      <w:spacing w:after="120" w:line="360" w:lineRule="auto"/>
      <w:ind w:left="567" w:right="720" w:hanging="567"/>
    </w:pPr>
    <w:rPr>
      <w:sz w:val="21"/>
    </w:rPr>
  </w:style>
  <w:style w:type="character" w:customStyle="1" w:styleId="2Char">
    <w:name w:val="列表项目符号 2 Char"/>
    <w:link w:val="21"/>
    <w:rsid w:val="008550E1"/>
    <w:rPr>
      <w:sz w:val="21"/>
    </w:rPr>
  </w:style>
  <w:style w:type="paragraph" w:styleId="50">
    <w:name w:val="toc 5"/>
    <w:basedOn w:val="a"/>
    <w:next w:val="a"/>
    <w:rsid w:val="008550E1"/>
    <w:pPr>
      <w:ind w:leftChars="800" w:left="1680"/>
    </w:pPr>
  </w:style>
  <w:style w:type="paragraph" w:styleId="31">
    <w:name w:val="toc 3"/>
    <w:basedOn w:val="a"/>
    <w:next w:val="a"/>
    <w:rsid w:val="008550E1"/>
    <w:pPr>
      <w:ind w:leftChars="400" w:left="840"/>
    </w:pPr>
  </w:style>
  <w:style w:type="paragraph" w:styleId="ab">
    <w:name w:val="Plain Text"/>
    <w:basedOn w:val="a"/>
    <w:link w:val="Char5"/>
    <w:qFormat/>
    <w:rsid w:val="008550E1"/>
    <w:rPr>
      <w:rFonts w:ascii="MS Gothic" w:hAnsi="Time"/>
      <w:sz w:val="21"/>
      <w:szCs w:val="24"/>
    </w:rPr>
  </w:style>
  <w:style w:type="character" w:customStyle="1" w:styleId="Char5">
    <w:name w:val="纯文本 Char"/>
    <w:link w:val="ab"/>
    <w:rsid w:val="008550E1"/>
    <w:rPr>
      <w:rFonts w:ascii="MS Gothic" w:eastAsia="Calibri Light" w:hAnsi="Time"/>
      <w:kern w:val="2"/>
      <w:sz w:val="21"/>
      <w:szCs w:val="24"/>
    </w:rPr>
  </w:style>
  <w:style w:type="paragraph" w:styleId="80">
    <w:name w:val="toc 8"/>
    <w:basedOn w:val="a"/>
    <w:next w:val="a"/>
    <w:rsid w:val="008550E1"/>
    <w:pPr>
      <w:ind w:leftChars="1400" w:left="2940"/>
    </w:pPr>
  </w:style>
  <w:style w:type="paragraph" w:styleId="32">
    <w:name w:val="index 3"/>
    <w:basedOn w:val="a"/>
    <w:next w:val="a"/>
    <w:rsid w:val="008550E1"/>
    <w:pPr>
      <w:tabs>
        <w:tab w:val="left" w:pos="803"/>
        <w:tab w:val="left" w:pos="840"/>
      </w:tabs>
      <w:ind w:firstLine="400"/>
    </w:pPr>
    <w:rPr>
      <w:rFonts w:ascii="Century" w:eastAsia="MS Gothic" w:hAnsi="Century"/>
      <w:sz w:val="21"/>
      <w:szCs w:val="24"/>
    </w:rPr>
  </w:style>
  <w:style w:type="paragraph" w:styleId="ac">
    <w:name w:val="Date"/>
    <w:basedOn w:val="a"/>
    <w:next w:val="a"/>
    <w:link w:val="Char6"/>
    <w:rsid w:val="008550E1"/>
    <w:pPr>
      <w:widowControl/>
      <w:spacing w:line="240" w:lineRule="atLeast"/>
      <w:ind w:firstLine="454"/>
    </w:pPr>
    <w:rPr>
      <w:rFonts w:ascii="MS Gothic"/>
      <w:sz w:val="24"/>
      <w:szCs w:val="24"/>
    </w:rPr>
  </w:style>
  <w:style w:type="character" w:customStyle="1" w:styleId="Char6">
    <w:name w:val="日期 Char"/>
    <w:link w:val="ac"/>
    <w:rsid w:val="008550E1"/>
    <w:rPr>
      <w:rFonts w:ascii="MS Gothic"/>
      <w:sz w:val="24"/>
      <w:szCs w:val="24"/>
    </w:rPr>
  </w:style>
  <w:style w:type="paragraph" w:styleId="22">
    <w:name w:val="Body Text Indent 2"/>
    <w:basedOn w:val="a"/>
    <w:link w:val="2Char0"/>
    <w:rsid w:val="008550E1"/>
    <w:pPr>
      <w:ind w:left="660"/>
    </w:pPr>
    <w:rPr>
      <w:sz w:val="24"/>
    </w:rPr>
  </w:style>
  <w:style w:type="character" w:customStyle="1" w:styleId="2Char0">
    <w:name w:val="正文文本缩进 2 Char"/>
    <w:link w:val="22"/>
    <w:rsid w:val="008550E1"/>
    <w:rPr>
      <w:kern w:val="2"/>
      <w:sz w:val="24"/>
    </w:rPr>
  </w:style>
  <w:style w:type="paragraph" w:styleId="ad">
    <w:name w:val="Balloon Text"/>
    <w:basedOn w:val="a"/>
    <w:link w:val="Char7"/>
    <w:rsid w:val="008550E1"/>
    <w:rPr>
      <w:sz w:val="18"/>
      <w:szCs w:val="18"/>
    </w:rPr>
  </w:style>
  <w:style w:type="character" w:customStyle="1" w:styleId="Char7">
    <w:name w:val="批注框文本 Char"/>
    <w:link w:val="ad"/>
    <w:rsid w:val="008550E1"/>
    <w:rPr>
      <w:rFonts w:eastAsia="Calibri Light"/>
      <w:kern w:val="2"/>
      <w:sz w:val="18"/>
      <w:szCs w:val="18"/>
    </w:rPr>
  </w:style>
  <w:style w:type="paragraph" w:styleId="ae">
    <w:name w:val="footer"/>
    <w:basedOn w:val="a"/>
    <w:link w:val="Char8"/>
    <w:uiPriority w:val="99"/>
    <w:rsid w:val="008550E1"/>
    <w:pPr>
      <w:tabs>
        <w:tab w:val="center" w:pos="4153"/>
        <w:tab w:val="right" w:pos="8306"/>
      </w:tabs>
      <w:snapToGrid w:val="0"/>
      <w:jc w:val="left"/>
    </w:pPr>
    <w:rPr>
      <w:sz w:val="18"/>
    </w:rPr>
  </w:style>
  <w:style w:type="character" w:customStyle="1" w:styleId="Char8">
    <w:name w:val="页脚 Char"/>
    <w:link w:val="ae"/>
    <w:uiPriority w:val="99"/>
    <w:rsid w:val="008550E1"/>
    <w:rPr>
      <w:rFonts w:eastAsia="Calibri Light"/>
      <w:kern w:val="2"/>
      <w:sz w:val="18"/>
    </w:rPr>
  </w:style>
  <w:style w:type="paragraph" w:styleId="af">
    <w:name w:val="header"/>
    <w:basedOn w:val="a"/>
    <w:link w:val="Char9"/>
    <w:rsid w:val="008550E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9">
    <w:name w:val="页眉 Char"/>
    <w:link w:val="af"/>
    <w:rsid w:val="008550E1"/>
    <w:rPr>
      <w:rFonts w:eastAsia="Calibri Light"/>
      <w:kern w:val="2"/>
      <w:sz w:val="18"/>
    </w:rPr>
  </w:style>
  <w:style w:type="paragraph" w:styleId="10">
    <w:name w:val="toc 1"/>
    <w:basedOn w:val="a"/>
    <w:next w:val="a"/>
    <w:rsid w:val="008550E1"/>
  </w:style>
  <w:style w:type="paragraph" w:styleId="40">
    <w:name w:val="toc 4"/>
    <w:basedOn w:val="a"/>
    <w:next w:val="a"/>
    <w:rsid w:val="008550E1"/>
    <w:pPr>
      <w:ind w:leftChars="600" w:left="1260"/>
    </w:pPr>
  </w:style>
  <w:style w:type="paragraph" w:styleId="af0">
    <w:name w:val="Subtitle"/>
    <w:basedOn w:val="a"/>
    <w:next w:val="a"/>
    <w:link w:val="Chara"/>
    <w:qFormat/>
    <w:rsid w:val="008550E1"/>
    <w:pPr>
      <w:widowControl/>
      <w:spacing w:before="240" w:after="60" w:line="312" w:lineRule="atLeast"/>
      <w:ind w:firstLine="454"/>
      <w:jc w:val="center"/>
      <w:outlineLvl w:val="1"/>
    </w:pPr>
    <w:rPr>
      <w:rFonts w:ascii="Arial Narrow" w:hAnsi="Arial Narrow"/>
      <w:b/>
      <w:bCs/>
      <w:kern w:val="28"/>
      <w:szCs w:val="32"/>
    </w:rPr>
  </w:style>
  <w:style w:type="character" w:customStyle="1" w:styleId="Chara">
    <w:name w:val="副标题 Char"/>
    <w:link w:val="af0"/>
    <w:rsid w:val="008550E1"/>
    <w:rPr>
      <w:rFonts w:ascii="Arial Narrow" w:eastAsia="Calibri Light" w:hAnsi="Arial Narrow"/>
      <w:b/>
      <w:bCs/>
      <w:kern w:val="28"/>
      <w:sz w:val="32"/>
      <w:szCs w:val="32"/>
    </w:rPr>
  </w:style>
  <w:style w:type="paragraph" w:styleId="af1">
    <w:name w:val="footnote text"/>
    <w:basedOn w:val="a"/>
    <w:link w:val="Charb"/>
    <w:rsid w:val="008550E1"/>
    <w:pPr>
      <w:widowControl/>
      <w:snapToGrid w:val="0"/>
      <w:spacing w:line="360" w:lineRule="auto"/>
      <w:jc w:val="left"/>
    </w:pPr>
    <w:rPr>
      <w:rFonts w:ascii="MS Mincho" w:hAnsi="MS Mincho"/>
      <w:sz w:val="18"/>
      <w:szCs w:val="18"/>
      <w:lang w:val="en-GB"/>
    </w:rPr>
  </w:style>
  <w:style w:type="character" w:customStyle="1" w:styleId="Charb">
    <w:name w:val="脚注文本 Char"/>
    <w:link w:val="af1"/>
    <w:rsid w:val="008550E1"/>
    <w:rPr>
      <w:rFonts w:ascii="MS Mincho" w:hAnsi="MS Mincho"/>
      <w:sz w:val="18"/>
      <w:szCs w:val="18"/>
      <w:lang w:val="en-GB"/>
    </w:rPr>
  </w:style>
  <w:style w:type="paragraph" w:styleId="60">
    <w:name w:val="toc 6"/>
    <w:basedOn w:val="a"/>
    <w:next w:val="a"/>
    <w:rsid w:val="008550E1"/>
    <w:pPr>
      <w:ind w:leftChars="1000" w:left="2100"/>
    </w:pPr>
  </w:style>
  <w:style w:type="paragraph" w:styleId="51">
    <w:name w:val="List 5"/>
    <w:basedOn w:val="a"/>
    <w:rsid w:val="008550E1"/>
    <w:pPr>
      <w:tabs>
        <w:tab w:val="left" w:pos="360"/>
      </w:tabs>
      <w:contextualSpacing/>
      <w:jc w:val="left"/>
    </w:pPr>
    <w:rPr>
      <w:rFonts w:ascii="Century" w:eastAsia="MS Gothic" w:hAnsi="Century"/>
      <w:b/>
      <w:sz w:val="21"/>
      <w:szCs w:val="21"/>
    </w:rPr>
  </w:style>
  <w:style w:type="paragraph" w:styleId="33">
    <w:name w:val="Body Text Indent 3"/>
    <w:basedOn w:val="a"/>
    <w:link w:val="3Char1"/>
    <w:rsid w:val="008550E1"/>
    <w:pPr>
      <w:ind w:firstLine="615"/>
    </w:pPr>
    <w:rPr>
      <w:sz w:val="24"/>
    </w:rPr>
  </w:style>
  <w:style w:type="character" w:customStyle="1" w:styleId="3Char1">
    <w:name w:val="正文文本缩进 3 Char"/>
    <w:link w:val="33"/>
    <w:rsid w:val="008550E1"/>
    <w:rPr>
      <w:kern w:val="2"/>
      <w:sz w:val="24"/>
    </w:rPr>
  </w:style>
  <w:style w:type="paragraph" w:styleId="af2">
    <w:name w:val="table of figures"/>
    <w:basedOn w:val="a"/>
    <w:next w:val="a"/>
    <w:rsid w:val="008550E1"/>
    <w:pPr>
      <w:widowControl/>
      <w:spacing w:line="240" w:lineRule="atLeast"/>
      <w:ind w:leftChars="200" w:left="840" w:hangingChars="200" w:hanging="420"/>
    </w:pPr>
    <w:rPr>
      <w:rFonts w:ascii="MS Gothic" w:eastAsia="MS Gothic" w:hAnsi="Century"/>
      <w:kern w:val="0"/>
      <w:sz w:val="24"/>
      <w:szCs w:val="24"/>
    </w:rPr>
  </w:style>
  <w:style w:type="paragraph" w:styleId="23">
    <w:name w:val="toc 2"/>
    <w:basedOn w:val="a"/>
    <w:next w:val="a"/>
    <w:rsid w:val="008550E1"/>
    <w:pPr>
      <w:ind w:leftChars="200" w:left="420"/>
    </w:pPr>
  </w:style>
  <w:style w:type="paragraph" w:styleId="90">
    <w:name w:val="toc 9"/>
    <w:basedOn w:val="a"/>
    <w:next w:val="a"/>
    <w:rsid w:val="008550E1"/>
    <w:pPr>
      <w:ind w:leftChars="1600" w:left="3360"/>
    </w:pPr>
  </w:style>
  <w:style w:type="paragraph" w:styleId="24">
    <w:name w:val="Body Text 2"/>
    <w:basedOn w:val="a"/>
    <w:link w:val="2Char1"/>
    <w:rsid w:val="008550E1"/>
    <w:pPr>
      <w:jc w:val="center"/>
    </w:pPr>
    <w:rPr>
      <w:rFonts w:ascii="MS Mincho" w:hAnsi="MS Mincho"/>
      <w:sz w:val="18"/>
      <w:szCs w:val="24"/>
    </w:rPr>
  </w:style>
  <w:style w:type="character" w:customStyle="1" w:styleId="2Char1">
    <w:name w:val="正文文本 2 Char"/>
    <w:link w:val="24"/>
    <w:rsid w:val="008550E1"/>
    <w:rPr>
      <w:rFonts w:ascii="MS Mincho" w:eastAsia="Calibri Light" w:hAnsi="MS Mincho"/>
      <w:kern w:val="2"/>
      <w:sz w:val="18"/>
      <w:szCs w:val="24"/>
    </w:rPr>
  </w:style>
  <w:style w:type="paragraph" w:styleId="HTML">
    <w:name w:val="HTML Preformatted"/>
    <w:basedOn w:val="a"/>
    <w:link w:val="HTMLChar"/>
    <w:rsid w:val="0085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MS Gothic" w:hAnsi="MS Gothic" w:cs="MS Gothic"/>
      <w:sz w:val="24"/>
      <w:szCs w:val="24"/>
    </w:rPr>
  </w:style>
  <w:style w:type="character" w:customStyle="1" w:styleId="HTMLChar">
    <w:name w:val="HTML 预设格式 Char"/>
    <w:link w:val="HTML"/>
    <w:rsid w:val="008550E1"/>
    <w:rPr>
      <w:rFonts w:ascii="MS Gothic" w:hAnsi="MS Gothic" w:cs="MS Gothic"/>
      <w:sz w:val="24"/>
      <w:szCs w:val="24"/>
    </w:rPr>
  </w:style>
  <w:style w:type="paragraph" w:styleId="af3">
    <w:name w:val="Normal (Web)"/>
    <w:basedOn w:val="a"/>
    <w:link w:val="Charc"/>
    <w:rsid w:val="008550E1"/>
    <w:pPr>
      <w:widowControl/>
      <w:spacing w:before="100" w:beforeAutospacing="1" w:after="100" w:afterAutospacing="1" w:line="312" w:lineRule="auto"/>
      <w:jc w:val="left"/>
    </w:pPr>
    <w:rPr>
      <w:rFonts w:ascii="MS Gothic" w:hAnsi="MS Gothic"/>
      <w:sz w:val="24"/>
      <w:szCs w:val="24"/>
    </w:rPr>
  </w:style>
  <w:style w:type="character" w:customStyle="1" w:styleId="Charc">
    <w:name w:val="普通(网站) Char"/>
    <w:link w:val="af3"/>
    <w:rsid w:val="008550E1"/>
    <w:rPr>
      <w:rFonts w:ascii="MS Gothic" w:hAnsi="MS Gothic"/>
      <w:sz w:val="24"/>
      <w:szCs w:val="24"/>
    </w:rPr>
  </w:style>
  <w:style w:type="paragraph" w:styleId="11">
    <w:name w:val="index 1"/>
    <w:basedOn w:val="a"/>
    <w:next w:val="a"/>
    <w:rsid w:val="008550E1"/>
    <w:pPr>
      <w:spacing w:line="360" w:lineRule="auto"/>
    </w:pPr>
    <w:rPr>
      <w:rFonts w:ascii="Century" w:eastAsia="MS Gothic" w:hAnsi="Century"/>
      <w:b/>
      <w:bCs/>
      <w:sz w:val="24"/>
      <w:szCs w:val="24"/>
    </w:rPr>
  </w:style>
  <w:style w:type="paragraph" w:styleId="af4">
    <w:name w:val="Title"/>
    <w:basedOn w:val="a"/>
    <w:next w:val="a"/>
    <w:link w:val="Chard"/>
    <w:qFormat/>
    <w:rsid w:val="008550E1"/>
    <w:pPr>
      <w:widowControl/>
      <w:spacing w:before="240" w:after="60" w:line="240" w:lineRule="atLeast"/>
      <w:ind w:firstLine="454"/>
      <w:jc w:val="center"/>
      <w:outlineLvl w:val="0"/>
    </w:pPr>
    <w:rPr>
      <w:rFonts w:ascii="Arial Narrow" w:hAnsi="Arial Narrow"/>
      <w:b/>
      <w:bCs/>
      <w:szCs w:val="32"/>
    </w:rPr>
  </w:style>
  <w:style w:type="character" w:customStyle="1" w:styleId="Chard">
    <w:name w:val="标题 Char"/>
    <w:link w:val="af4"/>
    <w:rsid w:val="008550E1"/>
    <w:rPr>
      <w:rFonts w:ascii="Arial Narrow" w:eastAsia="Calibri Light" w:hAnsi="Arial Narrow"/>
      <w:b/>
      <w:bCs/>
      <w:kern w:val="2"/>
      <w:sz w:val="32"/>
      <w:szCs w:val="32"/>
    </w:rPr>
  </w:style>
  <w:style w:type="paragraph" w:styleId="af5">
    <w:name w:val="annotation subject"/>
    <w:basedOn w:val="a8"/>
    <w:next w:val="a8"/>
    <w:link w:val="Chare"/>
    <w:rsid w:val="008550E1"/>
    <w:rPr>
      <w:rFonts w:eastAsia="Calibri Light"/>
      <w:b/>
      <w:bCs/>
      <w:sz w:val="32"/>
    </w:rPr>
  </w:style>
  <w:style w:type="character" w:customStyle="1" w:styleId="Chare">
    <w:name w:val="批注主题 Char"/>
    <w:link w:val="af5"/>
    <w:rsid w:val="008550E1"/>
    <w:rPr>
      <w:rFonts w:ascii="Century" w:eastAsia="Calibri Light" w:hAnsi="Century" w:cs="华文细黑"/>
      <w:b/>
      <w:bCs/>
      <w:kern w:val="2"/>
      <w:sz w:val="32"/>
      <w:szCs w:val="22"/>
    </w:rPr>
  </w:style>
  <w:style w:type="paragraph" w:styleId="af6">
    <w:name w:val="Body Text First Indent"/>
    <w:basedOn w:val="a9"/>
    <w:link w:val="Charf"/>
    <w:rsid w:val="008550E1"/>
    <w:pPr>
      <w:widowControl/>
      <w:spacing w:line="360" w:lineRule="auto"/>
      <w:ind w:firstLineChars="100" w:firstLine="420"/>
      <w:jc w:val="left"/>
    </w:pPr>
    <w:rPr>
      <w:rFonts w:ascii="MS Mincho" w:hAnsi="MS Mincho"/>
      <w:b/>
      <w:szCs w:val="24"/>
      <w:lang w:val="en-GB"/>
    </w:rPr>
  </w:style>
  <w:style w:type="character" w:customStyle="1" w:styleId="Charf">
    <w:name w:val="正文首行缩进 Char"/>
    <w:link w:val="af6"/>
    <w:rsid w:val="008550E1"/>
    <w:rPr>
      <w:rFonts w:ascii="MS Mincho" w:eastAsia="Calibri Light" w:hAnsi="MS Mincho"/>
      <w:b/>
      <w:kern w:val="2"/>
      <w:sz w:val="24"/>
      <w:szCs w:val="24"/>
      <w:lang w:val="en-GB"/>
    </w:rPr>
  </w:style>
  <w:style w:type="paragraph" w:styleId="25">
    <w:name w:val="Body Text First Indent 2"/>
    <w:basedOn w:val="aa"/>
    <w:link w:val="2Char3"/>
    <w:rsid w:val="008550E1"/>
    <w:pPr>
      <w:widowControl/>
      <w:spacing w:line="360" w:lineRule="auto"/>
      <w:ind w:firstLineChars="200" w:firstLine="420"/>
      <w:jc w:val="left"/>
    </w:pPr>
    <w:rPr>
      <w:sz w:val="24"/>
      <w:szCs w:val="24"/>
      <w:lang w:val="en-GB"/>
    </w:rPr>
  </w:style>
  <w:style w:type="character" w:customStyle="1" w:styleId="2Char3">
    <w:name w:val="正文首行缩进 2 Char"/>
    <w:link w:val="25"/>
    <w:rsid w:val="008550E1"/>
    <w:rPr>
      <w:kern w:val="2"/>
      <w:sz w:val="24"/>
      <w:szCs w:val="24"/>
      <w:lang w:val="en-GB"/>
    </w:rPr>
  </w:style>
  <w:style w:type="table" w:styleId="af7">
    <w:name w:val="Table Grid"/>
    <w:basedOn w:val="a1"/>
    <w:uiPriority w:val="39"/>
    <w:qFormat/>
    <w:rsid w:val="008550E1"/>
    <w:rPr>
      <w:rFonts w:ascii="Century" w:hAnsi="Centur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Strong"/>
    <w:qFormat/>
    <w:rsid w:val="008550E1"/>
    <w:rPr>
      <w:rFonts w:ascii="MS Mincho" w:eastAsia="Calibri Light" w:hAnsi="MS Mincho" w:cs="MS Mincho" w:hint="default"/>
      <w:b/>
      <w:bCs/>
      <w:kern w:val="2"/>
      <w:sz w:val="24"/>
      <w:szCs w:val="24"/>
      <w:lang w:val="en-US" w:eastAsia="zh-CN" w:bidi="ar-SA"/>
    </w:rPr>
  </w:style>
  <w:style w:type="character" w:styleId="af9">
    <w:name w:val="page number"/>
    <w:rsid w:val="008550E1"/>
  </w:style>
  <w:style w:type="character" w:styleId="afa">
    <w:name w:val="FollowedHyperlink"/>
    <w:rsid w:val="008550E1"/>
    <w:rPr>
      <w:rFonts w:ascii="MS Mincho" w:eastAsia="Calibri Light" w:hAnsi="MS Mincho" w:cs="MS Mincho" w:hint="default"/>
      <w:color w:val="800080"/>
      <w:kern w:val="2"/>
      <w:sz w:val="24"/>
      <w:szCs w:val="24"/>
      <w:u w:val="single"/>
      <w:lang w:val="en-US" w:eastAsia="zh-CN" w:bidi="ar-SA"/>
    </w:rPr>
  </w:style>
  <w:style w:type="character" w:styleId="afb">
    <w:name w:val="Emphasis"/>
    <w:qFormat/>
    <w:rsid w:val="008550E1"/>
    <w:rPr>
      <w:color w:val="000000"/>
    </w:rPr>
  </w:style>
  <w:style w:type="character" w:styleId="afc">
    <w:name w:val="Hyperlink"/>
    <w:rsid w:val="008550E1"/>
    <w:rPr>
      <w:color w:val="0000FF"/>
      <w:u w:val="single"/>
    </w:rPr>
  </w:style>
  <w:style w:type="character" w:styleId="afd">
    <w:name w:val="annotation reference"/>
    <w:qFormat/>
    <w:rsid w:val="008550E1"/>
    <w:rPr>
      <w:sz w:val="21"/>
      <w:szCs w:val="21"/>
    </w:rPr>
  </w:style>
  <w:style w:type="character" w:styleId="afe">
    <w:name w:val="footnote reference"/>
    <w:rsid w:val="008550E1"/>
    <w:rPr>
      <w:vertAlign w:val="superscript"/>
    </w:rPr>
  </w:style>
  <w:style w:type="character" w:customStyle="1" w:styleId="qqqqqqqqqqCharChar">
    <w:name w:val="qqqqqqqqqq Char Char"/>
    <w:link w:val="qqqqqqqqqq"/>
    <w:rsid w:val="008550E1"/>
    <w:rPr>
      <w:rFonts w:ascii="MS Gothic" w:eastAsia="Calibri Light" w:hAnsi="MS Gothic"/>
      <w:kern w:val="2"/>
      <w:sz w:val="24"/>
      <w:szCs w:val="24"/>
    </w:rPr>
  </w:style>
  <w:style w:type="paragraph" w:customStyle="1" w:styleId="qqqqqqqqqq">
    <w:name w:val="qqqqqqqqqq"/>
    <w:basedOn w:val="a"/>
    <w:link w:val="qqqqqqqqqqCharChar"/>
    <w:rsid w:val="008550E1"/>
    <w:pPr>
      <w:ind w:firstLine="480"/>
    </w:pPr>
    <w:rPr>
      <w:rFonts w:ascii="MS Gothic" w:hAnsi="MS Gothic"/>
      <w:sz w:val="24"/>
      <w:szCs w:val="24"/>
    </w:rPr>
  </w:style>
  <w:style w:type="character" w:customStyle="1" w:styleId="3Char2">
    <w:name w:val="正文文本 3 Char2"/>
    <w:rsid w:val="008550E1"/>
    <w:rPr>
      <w:rFonts w:ascii="华文细黑" w:hAnsi="华文细黑" w:cs="华文细黑" w:hint="default"/>
      <w:sz w:val="16"/>
      <w:szCs w:val="16"/>
      <w:lang w:val="en-GB"/>
    </w:rPr>
  </w:style>
  <w:style w:type="character" w:customStyle="1" w:styleId="aff">
    <w:name w:val="样式 小四"/>
    <w:rsid w:val="008550E1"/>
    <w:rPr>
      <w:rFonts w:ascii="Microsoft YaHei UI" w:eastAsia="MS Gothic" w:hAnsi="Microsoft YaHei UI"/>
      <w:sz w:val="24"/>
      <w:szCs w:val="24"/>
    </w:rPr>
  </w:style>
  <w:style w:type="character" w:customStyle="1" w:styleId="Char10">
    <w:name w:val="脚注文本 Char1"/>
    <w:rsid w:val="008550E1"/>
    <w:rPr>
      <w:rFonts w:ascii="华文细黑" w:hAnsi="华文细黑" w:cs="华文细黑" w:hint="default"/>
      <w:sz w:val="18"/>
      <w:szCs w:val="18"/>
      <w:lang w:val="en-GB"/>
    </w:rPr>
  </w:style>
  <w:style w:type="character" w:customStyle="1" w:styleId="Char11">
    <w:name w:val="列出段落 Char1"/>
    <w:link w:val="12"/>
    <w:rsid w:val="008550E1"/>
    <w:rPr>
      <w:rFonts w:ascii="MS Gothic" w:hAnsi="MS Gothic" w:cs="Microsoft YaHei UI"/>
      <w:kern w:val="2"/>
      <w:sz w:val="24"/>
      <w:szCs w:val="24"/>
    </w:rPr>
  </w:style>
  <w:style w:type="paragraph" w:customStyle="1" w:styleId="12">
    <w:name w:val="列出段落1"/>
    <w:basedOn w:val="a"/>
    <w:link w:val="Char11"/>
    <w:rsid w:val="008550E1"/>
    <w:pPr>
      <w:spacing w:line="360" w:lineRule="auto"/>
      <w:ind w:firstLineChars="200" w:firstLine="420"/>
    </w:pPr>
    <w:rPr>
      <w:rFonts w:ascii="MS Gothic" w:hAnsi="MS Gothic" w:cs="Microsoft YaHei UI"/>
      <w:sz w:val="24"/>
      <w:szCs w:val="24"/>
    </w:rPr>
  </w:style>
  <w:style w:type="character" w:customStyle="1" w:styleId="6CharChar">
    <w:name w:val="标题 6 Char Char"/>
    <w:link w:val="61"/>
    <w:rsid w:val="008550E1"/>
    <w:rPr>
      <w:rFonts w:ascii="Microsoft YaHei UI" w:eastAsia="长城仿宋" w:hAnsi="Microsoft YaHei UI"/>
      <w:bCs/>
      <w:sz w:val="24"/>
      <w:szCs w:val="24"/>
      <w:lang w:val="en-GB"/>
    </w:rPr>
  </w:style>
  <w:style w:type="paragraph" w:customStyle="1" w:styleId="61">
    <w:name w:val="标题 6_1"/>
    <w:basedOn w:val="a"/>
    <w:next w:val="a"/>
    <w:link w:val="6CharChar"/>
    <w:rsid w:val="008550E1"/>
    <w:pPr>
      <w:keepNext/>
      <w:keepLines/>
      <w:spacing w:beforeLines="50" w:afterLines="50" w:line="360" w:lineRule="auto"/>
      <w:ind w:left="3000" w:hanging="420"/>
      <w:outlineLvl w:val="5"/>
    </w:pPr>
    <w:rPr>
      <w:rFonts w:ascii="Microsoft YaHei UI" w:eastAsia="长城仿宋" w:hAnsi="Microsoft YaHei UI"/>
      <w:bCs/>
      <w:sz w:val="24"/>
      <w:szCs w:val="24"/>
      <w:lang w:val="en-GB"/>
    </w:rPr>
  </w:style>
  <w:style w:type="character" w:customStyle="1" w:styleId="Char12">
    <w:name w:val="正文缩进 Char1"/>
    <w:aliases w:val="四号 Char,特点 Char1,标题4 Char,表正文 Char,正文非缩进 Char1,缩进 Char,ALT+Z Char,段1 Char,正文不缩进 Char,特点 Char Char1,水上软件 Char,body text Char,bt Char,正文非缩进 Char Char Char,特点 Char Char Char,正文缩进 Char Char,正文缩进（首行缩进两字） Char,Body Text(ch) Char,正文2级 Char,PI Char"/>
    <w:rsid w:val="008550E1"/>
    <w:rPr>
      <w:rFonts w:ascii="Century" w:eastAsia="MS Gothic" w:hAnsi="Century" w:cs="华文细黑" w:hint="default"/>
      <w:sz w:val="24"/>
      <w:szCs w:val="24"/>
    </w:rPr>
  </w:style>
  <w:style w:type="character" w:customStyle="1" w:styleId="CharCharChar">
    <w:name w:val="图注表注 Char Char Char"/>
    <w:rsid w:val="008550E1"/>
    <w:rPr>
      <w:rFonts w:ascii="Arial Narrow" w:eastAsia="长城仿宋" w:hAnsi="Arial Narrow"/>
      <w:b/>
      <w:color w:val="000000"/>
      <w:kern w:val="2"/>
    </w:rPr>
  </w:style>
  <w:style w:type="character" w:customStyle="1" w:styleId="nnnnnnnnnnnnnnCharCharChar">
    <w:name w:val="nnnnnnnnnnnnnn Char Char Char"/>
    <w:rsid w:val="008550E1"/>
    <w:rPr>
      <w:rFonts w:ascii="MS Gothic" w:hAnsi="MS Gothic" w:cs="MS Gothic"/>
      <w:kern w:val="2"/>
      <w:sz w:val="24"/>
    </w:rPr>
  </w:style>
  <w:style w:type="character" w:customStyle="1" w:styleId="Char13">
    <w:name w:val="正文文本 Char1"/>
    <w:rsid w:val="008550E1"/>
    <w:rPr>
      <w:rFonts w:ascii="华文细黑" w:hAnsi="华文细黑" w:cs="华文细黑" w:hint="default"/>
      <w:sz w:val="24"/>
      <w:szCs w:val="24"/>
      <w:lang w:val="en-GB"/>
    </w:rPr>
  </w:style>
  <w:style w:type="character" w:customStyle="1" w:styleId="GB2312">
    <w:name w:val="正文样式 仿宋_GB2312 四号"/>
    <w:rsid w:val="008550E1"/>
    <w:rPr>
      <w:rFonts w:ascii="Calibri Light" w:eastAsia="Calibri Light" w:hAnsi="Calibri Light" w:cs="华文细黑" w:hint="eastAsia"/>
      <w:kern w:val="0"/>
      <w:sz w:val="28"/>
    </w:rPr>
  </w:style>
  <w:style w:type="character" w:customStyle="1" w:styleId="HTMLChar1">
    <w:name w:val="HTML 预设格式 Char1"/>
    <w:rsid w:val="008550E1"/>
    <w:rPr>
      <w:rFonts w:ascii="Time" w:hAnsi="Time" w:cs="Time" w:hint="default"/>
      <w:lang w:val="en-GB"/>
    </w:rPr>
  </w:style>
  <w:style w:type="character" w:customStyle="1" w:styleId="Char14">
    <w:name w:val="正文首行缩进 Char1"/>
    <w:rsid w:val="008550E1"/>
    <w:rPr>
      <w:rFonts w:ascii="华文细黑" w:hAnsi="华文细黑" w:cs="华文细黑" w:hint="default"/>
      <w:sz w:val="24"/>
      <w:szCs w:val="24"/>
      <w:lang w:val="en-GB"/>
    </w:rPr>
  </w:style>
  <w:style w:type="character" w:customStyle="1" w:styleId="Char15">
    <w:name w:val="页眉 Char1"/>
    <w:rsid w:val="008550E1"/>
    <w:rPr>
      <w:rFonts w:ascii="华文细黑" w:hAnsi="华文细黑" w:cs="华文细黑" w:hint="default"/>
      <w:sz w:val="18"/>
      <w:szCs w:val="18"/>
      <w:lang w:val="en-GB"/>
    </w:rPr>
  </w:style>
  <w:style w:type="character" w:customStyle="1" w:styleId="Char20">
    <w:name w:val="批注主题 Char2"/>
    <w:rsid w:val="008550E1"/>
    <w:rPr>
      <w:rFonts w:ascii="华文细黑" w:eastAsia="MS Gothic" w:hAnsi="华文细黑" w:cs="华文细黑"/>
      <w:b/>
      <w:bCs/>
      <w:kern w:val="0"/>
      <w:lang w:val="en-GB"/>
    </w:rPr>
  </w:style>
  <w:style w:type="character" w:customStyle="1" w:styleId="Char21">
    <w:name w:val="正文文本缩进 Char2"/>
    <w:rsid w:val="008550E1"/>
    <w:rPr>
      <w:rFonts w:ascii="华文细黑" w:hAnsi="华文细黑" w:cs="华文细黑" w:hint="default"/>
      <w:sz w:val="24"/>
      <w:szCs w:val="24"/>
      <w:lang w:val="en-GB"/>
    </w:rPr>
  </w:style>
  <w:style w:type="character" w:customStyle="1" w:styleId="small-text">
    <w:name w:val="small-text"/>
    <w:rsid w:val="008550E1"/>
    <w:rPr>
      <w:rFonts w:ascii="MS Mincho" w:eastAsia="Calibri Light" w:hAnsi="MS Mincho" w:cs="MS Mincho" w:hint="default"/>
      <w:kern w:val="2"/>
      <w:sz w:val="24"/>
      <w:szCs w:val="24"/>
      <w:lang w:val="en-US" w:eastAsia="zh-CN" w:bidi="ar-SA"/>
    </w:rPr>
  </w:style>
  <w:style w:type="character" w:customStyle="1" w:styleId="4CharChar">
    <w:name w:val="宋体小4 Char Char"/>
    <w:link w:val="41"/>
    <w:rsid w:val="008550E1"/>
    <w:rPr>
      <w:rFonts w:ascii="MS Gothic" w:hAnsi="MS Gothic"/>
      <w:sz w:val="24"/>
      <w:szCs w:val="24"/>
    </w:rPr>
  </w:style>
  <w:style w:type="paragraph" w:customStyle="1" w:styleId="41">
    <w:name w:val="宋体小4"/>
    <w:basedOn w:val="a"/>
    <w:link w:val="4CharChar"/>
    <w:rsid w:val="008550E1"/>
    <w:pPr>
      <w:spacing w:line="360" w:lineRule="auto"/>
      <w:ind w:firstLineChars="200" w:firstLine="200"/>
    </w:pPr>
    <w:rPr>
      <w:rFonts w:ascii="MS Gothic" w:hAnsi="MS Gothic"/>
      <w:sz w:val="24"/>
      <w:szCs w:val="24"/>
    </w:rPr>
  </w:style>
  <w:style w:type="character" w:customStyle="1" w:styleId="4CharCharChar">
    <w:name w:val="宋体小4 Char Char Char"/>
    <w:rsid w:val="008550E1"/>
    <w:rPr>
      <w:rFonts w:ascii="MS Gothic" w:hAnsi="MS Gothic"/>
      <w:sz w:val="24"/>
      <w:szCs w:val="24"/>
    </w:rPr>
  </w:style>
  <w:style w:type="character" w:customStyle="1" w:styleId="Char16">
    <w:name w:val="批注主题 Char1"/>
    <w:rsid w:val="008550E1"/>
    <w:rPr>
      <w:rFonts w:ascii="华文细黑" w:hAnsi="华文细黑"/>
      <w:b/>
      <w:bCs/>
      <w:sz w:val="24"/>
      <w:szCs w:val="24"/>
      <w:lang w:val="en-GB"/>
    </w:rPr>
  </w:style>
  <w:style w:type="character" w:customStyle="1" w:styleId="Char30">
    <w:name w:val="批注文字 Char3"/>
    <w:rsid w:val="008550E1"/>
    <w:rPr>
      <w:rFonts w:ascii="Arial Bold" w:eastAsia="Arial Bold" w:hAnsi="Arial Bold" w:cs="Arial Bold" w:hint="eastAsia"/>
      <w:spacing w:val="10"/>
      <w:sz w:val="24"/>
    </w:rPr>
  </w:style>
  <w:style w:type="character" w:customStyle="1" w:styleId="110">
    <w:name w:val="不明显强调11"/>
    <w:rsid w:val="008550E1"/>
    <w:rPr>
      <w:i/>
      <w:iCs/>
      <w:color w:val="808080"/>
    </w:rPr>
  </w:style>
  <w:style w:type="character" w:customStyle="1" w:styleId="nnnnnnnnnnnnnnCharChar">
    <w:name w:val="nnnnnnnnnnnnnn Char Char"/>
    <w:link w:val="nnnnnnnnnnnnnn"/>
    <w:rsid w:val="008550E1"/>
    <w:rPr>
      <w:rFonts w:ascii="MS Gothic" w:hAnsi="MS Gothic" w:cs="MS Gothic"/>
      <w:kern w:val="2"/>
      <w:sz w:val="24"/>
    </w:rPr>
  </w:style>
  <w:style w:type="paragraph" w:customStyle="1" w:styleId="nnnnnnnnnnnnnn">
    <w:name w:val="nnnnnnnnnnnnnn"/>
    <w:basedOn w:val="26"/>
    <w:link w:val="nnnnnnnnnnnnnnCharChar"/>
    <w:rsid w:val="008550E1"/>
    <w:pPr>
      <w:spacing w:line="360" w:lineRule="auto"/>
      <w:ind w:firstLineChars="200" w:firstLine="480"/>
    </w:pPr>
  </w:style>
  <w:style w:type="paragraph" w:customStyle="1" w:styleId="26">
    <w:name w:val="样式 正文缩进 + 首行缩进:  2 字符"/>
    <w:basedOn w:val="13"/>
    <w:link w:val="2CharChar"/>
    <w:rsid w:val="008550E1"/>
    <w:pPr>
      <w:ind w:firstLine="200"/>
    </w:pPr>
    <w:rPr>
      <w:rFonts w:ascii="MS Gothic" w:hAnsi="MS Gothic" w:cs="MS Gothic"/>
    </w:rPr>
  </w:style>
  <w:style w:type="paragraph" w:customStyle="1" w:styleId="13">
    <w:name w:val="正文缩进1"/>
    <w:basedOn w:val="a"/>
    <w:rsid w:val="008550E1"/>
    <w:pPr>
      <w:ind w:firstLine="420"/>
    </w:pPr>
    <w:rPr>
      <w:rFonts w:ascii="Century" w:eastAsia="MS Gothic" w:hAnsi="Century"/>
      <w:sz w:val="24"/>
      <w:szCs w:val="21"/>
    </w:rPr>
  </w:style>
  <w:style w:type="character" w:customStyle="1" w:styleId="2CharChar">
    <w:name w:val="样式 正文缩进 + 首行缩进:  2 字符 Char Char"/>
    <w:link w:val="26"/>
    <w:rsid w:val="008550E1"/>
    <w:rPr>
      <w:rFonts w:ascii="MS Gothic" w:hAnsi="MS Gothic" w:cs="MS Gothic"/>
      <w:kern w:val="2"/>
      <w:sz w:val="24"/>
      <w:szCs w:val="21"/>
    </w:rPr>
  </w:style>
  <w:style w:type="character" w:customStyle="1" w:styleId="Char31">
    <w:name w:val="页脚 Char3"/>
    <w:rsid w:val="008550E1"/>
    <w:rPr>
      <w:rFonts w:ascii="华文细黑" w:hAnsi="华文细黑"/>
      <w:sz w:val="18"/>
      <w:szCs w:val="18"/>
      <w:lang w:val="en-GB"/>
    </w:rPr>
  </w:style>
  <w:style w:type="character" w:customStyle="1" w:styleId="z-Char2">
    <w:name w:val="z-窗体底端 Char2"/>
    <w:rsid w:val="008550E1"/>
    <w:rPr>
      <w:rFonts w:ascii="Microsoft YaHei UI" w:hAnsi="Microsoft YaHei UI" w:cs="Microsoft YaHei UI"/>
      <w:vanish/>
      <w:sz w:val="16"/>
      <w:szCs w:val="16"/>
      <w:lang w:val="en-GB"/>
    </w:rPr>
  </w:style>
  <w:style w:type="character" w:customStyle="1" w:styleId="CharChar">
    <w:name w:val="图注表注 Char Char"/>
    <w:link w:val="aff0"/>
    <w:rsid w:val="008550E1"/>
    <w:rPr>
      <w:rFonts w:ascii="Arial Narrow" w:eastAsia="长城仿宋" w:hAnsi="Arial Narrow"/>
      <w:b/>
      <w:color w:val="000000"/>
      <w:kern w:val="2"/>
    </w:rPr>
  </w:style>
  <w:style w:type="paragraph" w:customStyle="1" w:styleId="aff0">
    <w:name w:val="图注表注"/>
    <w:basedOn w:val="a4"/>
    <w:link w:val="CharChar"/>
    <w:rsid w:val="008550E1"/>
    <w:pPr>
      <w:spacing w:afterLines="50" w:line="360" w:lineRule="auto"/>
      <w:jc w:val="center"/>
    </w:pPr>
    <w:rPr>
      <w:rFonts w:ascii="Arial Narrow" w:hAnsi="Arial Narrow"/>
      <w:b/>
      <w:color w:val="000000"/>
    </w:rPr>
  </w:style>
  <w:style w:type="character" w:customStyle="1" w:styleId="UHCharChar">
    <w:name w:val="UH标注图片 Char Char"/>
    <w:link w:val="UH"/>
    <w:rsid w:val="008550E1"/>
    <w:rPr>
      <w:rFonts w:ascii="MS Gothic" w:hAnsi="MS Gothic"/>
      <w:b/>
      <w:kern w:val="2"/>
      <w:sz w:val="21"/>
      <w:szCs w:val="22"/>
    </w:rPr>
  </w:style>
  <w:style w:type="paragraph" w:customStyle="1" w:styleId="UH">
    <w:name w:val="UH标注图片"/>
    <w:basedOn w:val="a"/>
    <w:next w:val="UH0"/>
    <w:link w:val="UHCharChar"/>
    <w:rsid w:val="008550E1"/>
    <w:pPr>
      <w:jc w:val="center"/>
    </w:pPr>
    <w:rPr>
      <w:rFonts w:ascii="MS Gothic" w:hAnsi="MS Gothic"/>
      <w:b/>
      <w:sz w:val="21"/>
      <w:szCs w:val="22"/>
    </w:rPr>
  </w:style>
  <w:style w:type="paragraph" w:customStyle="1" w:styleId="UH0">
    <w:name w:val="UH正文"/>
    <w:link w:val="UHCharChar0"/>
    <w:rsid w:val="008550E1"/>
    <w:pPr>
      <w:spacing w:line="360" w:lineRule="auto"/>
      <w:ind w:firstLineChars="200" w:firstLine="200"/>
    </w:pPr>
    <w:rPr>
      <w:rFonts w:ascii="Microsoft YaHei UI" w:hAnsi="Microsoft YaHei UI"/>
      <w:kern w:val="2"/>
      <w:sz w:val="24"/>
      <w:szCs w:val="21"/>
    </w:rPr>
  </w:style>
  <w:style w:type="character" w:customStyle="1" w:styleId="UHCharChar0">
    <w:name w:val="UH正文 Char Char"/>
    <w:link w:val="UH0"/>
    <w:rsid w:val="008550E1"/>
    <w:rPr>
      <w:rFonts w:ascii="Microsoft YaHei UI" w:hAnsi="Microsoft YaHei UI"/>
      <w:kern w:val="2"/>
      <w:sz w:val="24"/>
      <w:szCs w:val="21"/>
    </w:rPr>
  </w:style>
  <w:style w:type="character" w:customStyle="1" w:styleId="Char32">
    <w:name w:val="正文首行缩进 Char3"/>
    <w:rsid w:val="008550E1"/>
  </w:style>
  <w:style w:type="character" w:customStyle="1" w:styleId="aff1">
    <w:name w:val="日期 字符"/>
    <w:rsid w:val="008550E1"/>
    <w:rPr>
      <w:rFonts w:ascii="华文细黑" w:hAnsi="华文细黑"/>
      <w:sz w:val="24"/>
      <w:szCs w:val="24"/>
      <w:lang w:val="en-GB"/>
    </w:rPr>
  </w:style>
  <w:style w:type="character" w:customStyle="1" w:styleId="CharChar0">
    <w:name w:val="我的正文 Char Char"/>
    <w:link w:val="aff2"/>
    <w:rsid w:val="008550E1"/>
    <w:rPr>
      <w:kern w:val="2"/>
      <w:sz w:val="24"/>
      <w:szCs w:val="24"/>
    </w:rPr>
  </w:style>
  <w:style w:type="paragraph" w:customStyle="1" w:styleId="aff2">
    <w:name w:val="我的正文"/>
    <w:basedOn w:val="a"/>
    <w:link w:val="CharChar0"/>
    <w:rsid w:val="008550E1"/>
    <w:pPr>
      <w:spacing w:line="360" w:lineRule="auto"/>
      <w:ind w:hangingChars="202" w:hanging="202"/>
      <w:jc w:val="left"/>
    </w:pPr>
    <w:rPr>
      <w:sz w:val="24"/>
      <w:szCs w:val="24"/>
    </w:rPr>
  </w:style>
  <w:style w:type="character" w:customStyle="1" w:styleId="2Char20">
    <w:name w:val="正文文本 2 Char2"/>
    <w:rsid w:val="008550E1"/>
    <w:rPr>
      <w:rFonts w:eastAsia="Calibri Light"/>
      <w:kern w:val="2"/>
      <w:sz w:val="32"/>
    </w:rPr>
  </w:style>
  <w:style w:type="character" w:customStyle="1" w:styleId="2CharChar0">
    <w:name w:val="正文缩进2字符 Char Char"/>
    <w:link w:val="27"/>
    <w:rsid w:val="008550E1"/>
    <w:rPr>
      <w:rFonts w:ascii="Century" w:hAnsi="Century"/>
      <w:kern w:val="2"/>
      <w:sz w:val="24"/>
      <w:szCs w:val="24"/>
    </w:rPr>
  </w:style>
  <w:style w:type="paragraph" w:customStyle="1" w:styleId="27">
    <w:name w:val="正文缩进2字符"/>
    <w:basedOn w:val="14"/>
    <w:link w:val="2CharChar0"/>
    <w:rsid w:val="008550E1"/>
    <w:pPr>
      <w:ind w:firstLine="480"/>
    </w:pPr>
    <w:rPr>
      <w:szCs w:val="24"/>
    </w:rPr>
  </w:style>
  <w:style w:type="paragraph" w:customStyle="1" w:styleId="14">
    <w:name w:val="正文首行缩进1"/>
    <w:basedOn w:val="a9"/>
    <w:rsid w:val="008550E1"/>
    <w:pPr>
      <w:ind w:firstLineChars="100" w:firstLine="420"/>
    </w:pPr>
  </w:style>
  <w:style w:type="character" w:customStyle="1" w:styleId="0CharChar">
    <w:name w:val="0表格正文 Char Char"/>
    <w:link w:val="0"/>
    <w:rsid w:val="008550E1"/>
    <w:rPr>
      <w:color w:val="3667C3"/>
      <w:kern w:val="2"/>
      <w:sz w:val="21"/>
      <w:szCs w:val="24"/>
    </w:rPr>
  </w:style>
  <w:style w:type="paragraph" w:customStyle="1" w:styleId="0">
    <w:name w:val="0表格正文"/>
    <w:basedOn w:val="a"/>
    <w:link w:val="0CharChar"/>
    <w:rsid w:val="008550E1"/>
    <w:pPr>
      <w:spacing w:line="360" w:lineRule="auto"/>
    </w:pPr>
    <w:rPr>
      <w:color w:val="3667C3"/>
      <w:sz w:val="21"/>
      <w:szCs w:val="24"/>
    </w:rPr>
  </w:style>
  <w:style w:type="character" w:customStyle="1" w:styleId="Char17">
    <w:name w:val="正文文本缩进 Char1"/>
    <w:rsid w:val="008550E1"/>
    <w:rPr>
      <w:rFonts w:ascii="华文细黑" w:hAnsi="华文细黑" w:cs="华文细黑" w:hint="default"/>
      <w:sz w:val="24"/>
      <w:szCs w:val="24"/>
      <w:lang w:val="en-GB"/>
    </w:rPr>
  </w:style>
  <w:style w:type="character" w:customStyle="1" w:styleId="CharChar1">
    <w:name w:val="宋体小四 Char Char"/>
    <w:link w:val="aff3"/>
    <w:rsid w:val="008550E1"/>
    <w:rPr>
      <w:rFonts w:ascii="Microsoft YaHei UI" w:hAnsi="Microsoft YaHei UI" w:cs="MS Gothic"/>
      <w:kern w:val="2"/>
      <w:sz w:val="24"/>
    </w:rPr>
  </w:style>
  <w:style w:type="paragraph" w:customStyle="1" w:styleId="aff3">
    <w:name w:val="宋体小四"/>
    <w:basedOn w:val="a"/>
    <w:link w:val="CharChar1"/>
    <w:rsid w:val="008550E1"/>
    <w:pPr>
      <w:spacing w:line="360" w:lineRule="auto"/>
      <w:ind w:firstLineChars="200" w:firstLine="480"/>
    </w:pPr>
    <w:rPr>
      <w:rFonts w:ascii="Microsoft YaHei UI" w:hAnsi="Microsoft YaHei UI" w:cs="MS Gothic"/>
      <w:sz w:val="24"/>
    </w:rPr>
  </w:style>
  <w:style w:type="character" w:customStyle="1" w:styleId="Char18">
    <w:name w:val="题注 Char1"/>
    <w:aliases w:val=" Char1 Char1, Char Char Char Char Char Char1,表 Char1,信息主题 Char1,题注(图注) Char1,Char Char Char Char Char Char1,题注(图注) + 居中 Char1, Char3 Char1, Char2 Char2, Char2 Char Char1,题注-QBPT Char2,题注-QBPT Char Char1,Char2 Char2,Char2 Char Char1,Char3 Char"/>
    <w:rsid w:val="008550E1"/>
    <w:rPr>
      <w:rFonts w:ascii="华文细黑" w:hAnsi="华文细黑"/>
      <w:sz w:val="21"/>
      <w:szCs w:val="21"/>
      <w:lang w:val="en-GB"/>
    </w:rPr>
  </w:style>
  <w:style w:type="character" w:customStyle="1" w:styleId="2CharCharChar">
    <w:name w:val="正文缩进2字符 Char Char Char"/>
    <w:rsid w:val="008550E1"/>
    <w:rPr>
      <w:rFonts w:ascii="华文细黑" w:eastAsia="MS Gothic" w:hAnsi="华文细黑" w:cs="MS Gothic" w:hint="default"/>
      <w:sz w:val="24"/>
      <w:szCs w:val="20"/>
    </w:rPr>
  </w:style>
  <w:style w:type="character" w:customStyle="1" w:styleId="z-Char">
    <w:name w:val="z-窗体底端 Char"/>
    <w:link w:val="z-"/>
    <w:rsid w:val="008550E1"/>
    <w:rPr>
      <w:rFonts w:ascii="Microsoft YaHei UI" w:hAnsi="Microsoft YaHei UI" w:cs="Microsoft YaHei UI"/>
      <w:vanish/>
      <w:sz w:val="16"/>
      <w:szCs w:val="16"/>
    </w:rPr>
  </w:style>
  <w:style w:type="paragraph" w:styleId="z-">
    <w:name w:val="HTML Bottom of Form"/>
    <w:basedOn w:val="a"/>
    <w:next w:val="a"/>
    <w:link w:val="z-Char"/>
    <w:rsid w:val="008550E1"/>
    <w:pPr>
      <w:widowControl/>
      <w:pBdr>
        <w:top w:val="single" w:sz="6" w:space="1" w:color="auto"/>
      </w:pBdr>
      <w:jc w:val="center"/>
    </w:pPr>
    <w:rPr>
      <w:rFonts w:ascii="Microsoft YaHei UI" w:hAnsi="Microsoft YaHei UI" w:cs="Microsoft YaHei UI"/>
      <w:vanish/>
      <w:sz w:val="16"/>
      <w:szCs w:val="16"/>
    </w:rPr>
  </w:style>
  <w:style w:type="character" w:customStyle="1" w:styleId="2Char10">
    <w:name w:val="正文首行缩进 2 Char1"/>
    <w:basedOn w:val="Char4"/>
    <w:rsid w:val="008550E1"/>
  </w:style>
  <w:style w:type="character" w:customStyle="1" w:styleId="aff4">
    <w:name w:val="差异需求"/>
    <w:rsid w:val="008550E1"/>
    <w:rPr>
      <w:rFonts w:ascii="Batang" w:eastAsia="长城仿宋" w:hAnsi="Batang" w:hint="default"/>
      <w:b/>
      <w:color w:val="FF6600"/>
      <w:kern w:val="2"/>
      <w:sz w:val="21"/>
      <w:szCs w:val="21"/>
      <w:lang w:val="en-US" w:eastAsia="zh-CN" w:bidi="ar-SA"/>
    </w:rPr>
  </w:style>
  <w:style w:type="character" w:customStyle="1" w:styleId="111">
    <w:name w:val="明显强调11"/>
    <w:rsid w:val="008550E1"/>
    <w:rPr>
      <w:b/>
      <w:bCs/>
      <w:i/>
      <w:iCs/>
      <w:color w:val="4F81BD"/>
    </w:rPr>
  </w:style>
  <w:style w:type="character" w:customStyle="1" w:styleId="15">
    <w:name w:val="不明显强调1"/>
    <w:rsid w:val="008550E1"/>
    <w:rPr>
      <w:i/>
      <w:iCs/>
      <w:color w:val="808080"/>
    </w:rPr>
  </w:style>
  <w:style w:type="character" w:customStyle="1" w:styleId="aff5">
    <w:name w:val="列出段落 字符"/>
    <w:aliases w:val="符号列表 字符,lp1 字符,符号1.1（天云科技） 字符,列出段落-正文 字符,段落样式 字符,Bullet List 字符,FooterText 字符,numbered 字符,Paragraphe de liste1 字符,List 字符,·ûºÅÁÐ±í 字符,¡¤?o?¨¢D¡À¨ª 字符,?¡è?o?¡§¡éD?¨¤¡§a 字符,??¨¨?o??¡ì?¨¦D?¡§¡è?¡ìa 字符,??¡§¡§?o???¨¬?¡§|D??¡ì?¨¨??¨¬a 字符,? 字符,目录4 字符"/>
    <w:rsid w:val="008550E1"/>
    <w:rPr>
      <w:rFonts w:ascii="华文细黑" w:hAnsi="华文细黑"/>
      <w:sz w:val="24"/>
      <w:szCs w:val="24"/>
      <w:lang w:val="en-GB"/>
    </w:rPr>
  </w:style>
  <w:style w:type="character" w:customStyle="1" w:styleId="1Char1">
    <w:name w:val="标题 1 Char1"/>
    <w:aliases w:val="H1 Char,Heading One Char,h1 Char,Head1 Char,Head Char,1 Char,Numbered Char,nu Char,Level 1 Head Char,PIM 1 Char,1st level Char,Section Head Char,l1 Char,b1 Char,H11 Char,H12 Char,H13 Char,H14 Char,H15 Char,H16 Char,H17 Char,1.0 Char,Bold Char"/>
    <w:rsid w:val="008550E1"/>
    <w:rPr>
      <w:rFonts w:ascii="华文细黑" w:eastAsia="长城仿宋" w:hAnsi="华文细黑"/>
      <w:bCs/>
      <w:kern w:val="44"/>
      <w:sz w:val="44"/>
      <w:szCs w:val="44"/>
      <w:lang w:val="en-GB"/>
    </w:rPr>
  </w:style>
  <w:style w:type="character" w:customStyle="1" w:styleId="aff6">
    <w:name w:val="内容 字符"/>
    <w:link w:val="aff7"/>
    <w:rsid w:val="008550E1"/>
    <w:rPr>
      <w:sz w:val="24"/>
      <w:szCs w:val="24"/>
      <w:lang w:val="en-GB"/>
    </w:rPr>
  </w:style>
  <w:style w:type="paragraph" w:customStyle="1" w:styleId="aff7">
    <w:name w:val="内容"/>
    <w:basedOn w:val="a"/>
    <w:link w:val="aff6"/>
    <w:rsid w:val="008550E1"/>
    <w:pPr>
      <w:widowControl/>
      <w:spacing w:line="360" w:lineRule="auto"/>
      <w:ind w:firstLineChars="200" w:firstLine="480"/>
      <w:jc w:val="left"/>
    </w:pPr>
    <w:rPr>
      <w:sz w:val="24"/>
      <w:szCs w:val="24"/>
      <w:lang w:val="en-GB"/>
    </w:rPr>
  </w:style>
  <w:style w:type="character" w:customStyle="1" w:styleId="aff8">
    <w:name w:val="副标题 字符"/>
    <w:rsid w:val="008550E1"/>
    <w:rPr>
      <w:rFonts w:ascii="昆仑仿宋" w:eastAsia="昆仑仿宋" w:hAnsi="昆仑仿宋" w:cs="华文细黑"/>
      <w:b/>
      <w:bCs/>
      <w:kern w:val="28"/>
      <w:sz w:val="32"/>
      <w:szCs w:val="32"/>
      <w:lang w:val="en-GB"/>
    </w:rPr>
  </w:style>
  <w:style w:type="character" w:customStyle="1" w:styleId="H0CharChar">
    <w:name w:val="H0 Char Char"/>
    <w:link w:val="H0"/>
    <w:rsid w:val="008550E1"/>
    <w:rPr>
      <w:rFonts w:ascii="Microsoft YaHei UI" w:hAnsi="Microsoft YaHei UI"/>
      <w:sz w:val="24"/>
      <w:szCs w:val="18"/>
    </w:rPr>
  </w:style>
  <w:style w:type="paragraph" w:customStyle="1" w:styleId="H0">
    <w:name w:val="H0"/>
    <w:basedOn w:val="a"/>
    <w:link w:val="H0CharChar"/>
    <w:rsid w:val="008550E1"/>
    <w:pPr>
      <w:widowControl/>
      <w:spacing w:line="360" w:lineRule="auto"/>
      <w:ind w:firstLineChars="200" w:firstLine="200"/>
    </w:pPr>
    <w:rPr>
      <w:rFonts w:ascii="Microsoft YaHei UI" w:hAnsi="Microsoft YaHei UI"/>
      <w:sz w:val="24"/>
      <w:szCs w:val="18"/>
    </w:rPr>
  </w:style>
  <w:style w:type="character" w:customStyle="1" w:styleId="maintdbg800">
    <w:name w:val="main_tdbg_800"/>
    <w:rsid w:val="008550E1"/>
    <w:rPr>
      <w:rFonts w:ascii="MS Mincho" w:eastAsia="Calibri Light" w:hAnsi="MS Mincho" w:cs="MS Mincho" w:hint="default"/>
      <w:kern w:val="2"/>
      <w:sz w:val="24"/>
      <w:szCs w:val="24"/>
      <w:lang w:val="en-US" w:eastAsia="zh-CN" w:bidi="ar-SA"/>
    </w:rPr>
  </w:style>
  <w:style w:type="character" w:customStyle="1" w:styleId="HTMLChar2">
    <w:name w:val="HTML 预设格式 Char2"/>
    <w:rsid w:val="008550E1"/>
    <w:rPr>
      <w:rFonts w:ascii="Time" w:eastAsia="Calibri Light" w:hAnsi="Time" w:cs="Time"/>
      <w:kern w:val="2"/>
    </w:rPr>
  </w:style>
  <w:style w:type="character" w:customStyle="1" w:styleId="Char22">
    <w:name w:val="页脚 Char2"/>
    <w:rsid w:val="008550E1"/>
    <w:rPr>
      <w:rFonts w:ascii="华文细黑" w:hAnsi="华文细黑" w:cs="华文细黑" w:hint="default"/>
      <w:sz w:val="18"/>
      <w:szCs w:val="18"/>
      <w:lang w:val="en-GB"/>
    </w:rPr>
  </w:style>
  <w:style w:type="character" w:customStyle="1" w:styleId="34">
    <w:name w:val="正文文本 3 字符"/>
    <w:rsid w:val="008550E1"/>
    <w:rPr>
      <w:rFonts w:ascii="华文细黑" w:hAnsi="华文细黑"/>
      <w:sz w:val="16"/>
      <w:szCs w:val="16"/>
      <w:lang w:val="en-GB"/>
    </w:rPr>
  </w:style>
  <w:style w:type="character" w:customStyle="1" w:styleId="CharChar2">
    <w:name w:val="标五 Char Char"/>
    <w:link w:val="aff9"/>
    <w:rsid w:val="008550E1"/>
    <w:rPr>
      <w:rFonts w:ascii="Calibri Light" w:eastAsia="Calibri Light" w:hAnsi="MS Mincho"/>
      <w:kern w:val="2"/>
      <w:sz w:val="24"/>
      <w:szCs w:val="24"/>
    </w:rPr>
  </w:style>
  <w:style w:type="paragraph" w:customStyle="1" w:styleId="aff9">
    <w:name w:val="标五"/>
    <w:next w:val="a"/>
    <w:link w:val="CharChar2"/>
    <w:rsid w:val="008550E1"/>
    <w:pPr>
      <w:spacing w:line="360" w:lineRule="auto"/>
      <w:ind w:firstLine="1"/>
      <w:outlineLvl w:val="4"/>
    </w:pPr>
    <w:rPr>
      <w:rFonts w:ascii="Calibri Light" w:eastAsia="Calibri Light" w:hAnsi="MS Mincho"/>
      <w:kern w:val="2"/>
      <w:sz w:val="24"/>
      <w:szCs w:val="24"/>
    </w:rPr>
  </w:style>
  <w:style w:type="character" w:customStyle="1" w:styleId="1CharChar">
    <w:name w:val="标题 1 Char Char"/>
    <w:link w:val="112"/>
    <w:rsid w:val="008550E1"/>
    <w:rPr>
      <w:rFonts w:eastAsia="长城仿宋"/>
      <w:bCs/>
      <w:kern w:val="44"/>
      <w:sz w:val="44"/>
      <w:szCs w:val="44"/>
      <w:lang w:val="en-GB"/>
    </w:rPr>
  </w:style>
  <w:style w:type="paragraph" w:customStyle="1" w:styleId="112">
    <w:name w:val="标题 1_1"/>
    <w:basedOn w:val="a"/>
    <w:next w:val="a"/>
    <w:link w:val="1CharChar"/>
    <w:rsid w:val="008550E1"/>
    <w:pPr>
      <w:keepNext/>
      <w:keepLines/>
      <w:pageBreakBefore/>
      <w:spacing w:beforeLines="50" w:afterLines="50" w:line="360" w:lineRule="auto"/>
      <w:ind w:left="900" w:hanging="420"/>
      <w:outlineLvl w:val="0"/>
    </w:pPr>
    <w:rPr>
      <w:rFonts w:eastAsia="长城仿宋"/>
      <w:bCs/>
      <w:kern w:val="44"/>
      <w:sz w:val="44"/>
      <w:szCs w:val="44"/>
      <w:lang w:val="en-GB"/>
    </w:rPr>
  </w:style>
  <w:style w:type="character" w:customStyle="1" w:styleId="2Char11">
    <w:name w:val="标题 2 Char1"/>
    <w:aliases w:val="H2 Char,标题 1.1 Char,Title2 Char,h2 Char,Underrubrik1 Char,prop2 Char,标题二 Char,H21 Char,Heading 2 Hidden Char,Heading 2 CCBS Char,heading 2 Char,Level 2 Topic Heading Char,Second Level Topic Char,- Para Char,sect 1.2 Char,sect 1.21 Char,2 Char"/>
    <w:rsid w:val="008550E1"/>
    <w:rPr>
      <w:rFonts w:ascii="华文细黑" w:eastAsia="长城仿宋" w:hAnsi="华文细黑"/>
      <w:bCs/>
      <w:sz w:val="36"/>
      <w:szCs w:val="36"/>
      <w:lang w:val="en-GB"/>
    </w:rPr>
  </w:style>
  <w:style w:type="character" w:customStyle="1" w:styleId="lineitems1">
    <w:name w:val="lineitems1"/>
    <w:rsid w:val="008550E1"/>
    <w:rPr>
      <w:sz w:val="22"/>
      <w:szCs w:val="22"/>
    </w:rPr>
  </w:style>
  <w:style w:type="character" w:customStyle="1" w:styleId="CharCharChar0">
    <w:name w:val="我的正文 Char Char Char"/>
    <w:rsid w:val="008550E1"/>
    <w:rPr>
      <w:rFonts w:ascii="华文细黑" w:hAnsi="华文细黑"/>
      <w:kern w:val="2"/>
      <w:sz w:val="24"/>
      <w:szCs w:val="24"/>
    </w:rPr>
  </w:style>
  <w:style w:type="character" w:customStyle="1" w:styleId="2Char12">
    <w:name w:val="正文文本缩进 2 Char1"/>
    <w:rsid w:val="008550E1"/>
    <w:rPr>
      <w:rFonts w:ascii="华文细黑" w:hAnsi="华文细黑" w:cs="华文细黑" w:hint="default"/>
      <w:sz w:val="24"/>
      <w:szCs w:val="24"/>
      <w:lang w:val="en-GB"/>
    </w:rPr>
  </w:style>
  <w:style w:type="character" w:customStyle="1" w:styleId="001CharCharChar">
    <w:name w:val="标题001 Char Char Char"/>
    <w:rsid w:val="008550E1"/>
    <w:rPr>
      <w:rFonts w:ascii="华文细黑" w:eastAsia="长城仿宋" w:hAnsi="华文细黑"/>
      <w:sz w:val="28"/>
      <w:szCs w:val="24"/>
    </w:rPr>
  </w:style>
  <w:style w:type="character" w:customStyle="1" w:styleId="2Char21">
    <w:name w:val="正文文本缩进 2 Char2"/>
    <w:rsid w:val="008550E1"/>
    <w:rPr>
      <w:rFonts w:eastAsia="Calibri Light"/>
      <w:kern w:val="2"/>
      <w:sz w:val="32"/>
    </w:rPr>
  </w:style>
  <w:style w:type="character" w:customStyle="1" w:styleId="12-E3-CharChar">
    <w:name w:val="12-E3-正文 Char Char"/>
    <w:link w:val="12-E3-"/>
    <w:rsid w:val="008550E1"/>
    <w:rPr>
      <w:rFonts w:eastAsia="Calibri Light"/>
      <w:kern w:val="2"/>
      <w:sz w:val="24"/>
      <w:szCs w:val="24"/>
    </w:rPr>
  </w:style>
  <w:style w:type="paragraph" w:customStyle="1" w:styleId="12-E3-">
    <w:name w:val="12-E3-正文"/>
    <w:basedOn w:val="a"/>
    <w:link w:val="12-E3-CharChar"/>
    <w:rsid w:val="008550E1"/>
    <w:pPr>
      <w:spacing w:line="360" w:lineRule="auto"/>
      <w:ind w:firstLine="420"/>
    </w:pPr>
    <w:rPr>
      <w:sz w:val="24"/>
      <w:szCs w:val="24"/>
    </w:rPr>
  </w:style>
  <w:style w:type="character" w:customStyle="1" w:styleId="2CharCharCharChar">
    <w:name w:val="正文缩进2字符 Char Char Char Char"/>
    <w:rsid w:val="008550E1"/>
    <w:rPr>
      <w:rFonts w:ascii="华文细黑" w:eastAsia="MS Gothic" w:hAnsi="华文细黑" w:cs="MS Gothic" w:hint="default"/>
      <w:sz w:val="24"/>
      <w:szCs w:val="20"/>
    </w:rPr>
  </w:style>
  <w:style w:type="character" w:customStyle="1" w:styleId="2CharCharChar0">
    <w:name w:val="样式 正文缩进 + 首行缩进:  2 字符 Char Char Char"/>
    <w:rsid w:val="008550E1"/>
    <w:rPr>
      <w:rFonts w:ascii="华文细黑" w:hAnsi="华文细黑" w:cs="MS Gothic" w:hint="default"/>
      <w:kern w:val="2"/>
      <w:sz w:val="24"/>
    </w:rPr>
  </w:style>
  <w:style w:type="character" w:customStyle="1" w:styleId="Char19">
    <w:name w:val="页脚 Char1"/>
    <w:rsid w:val="008550E1"/>
    <w:rPr>
      <w:rFonts w:ascii="MS Mincho" w:eastAsia="MS Gothic" w:hAnsi="MS Mincho" w:cs="华文细黑"/>
      <w:kern w:val="0"/>
      <w:sz w:val="18"/>
      <w:szCs w:val="18"/>
      <w:lang w:val="en-GB"/>
    </w:rPr>
  </w:style>
  <w:style w:type="character" w:styleId="affa">
    <w:name w:val="Subtle Emphasis"/>
    <w:qFormat/>
    <w:rsid w:val="008550E1"/>
    <w:rPr>
      <w:i/>
      <w:iCs/>
      <w:color w:val="808080"/>
    </w:rPr>
  </w:style>
  <w:style w:type="character" w:customStyle="1" w:styleId="CharChar9">
    <w:name w:val="Char Char9"/>
    <w:rsid w:val="008550E1"/>
    <w:rPr>
      <w:b/>
      <w:bCs/>
      <w:kern w:val="2"/>
      <w:sz w:val="21"/>
      <w:szCs w:val="24"/>
    </w:rPr>
  </w:style>
  <w:style w:type="character" w:customStyle="1" w:styleId="CharChar3">
    <w:name w:val="_正文段落 Char Char"/>
    <w:link w:val="affb"/>
    <w:rsid w:val="008550E1"/>
    <w:rPr>
      <w:rFonts w:ascii="MS Gothic" w:eastAsia="Calibri Light" w:hAnsi="MS Gothic"/>
      <w:kern w:val="2"/>
      <w:sz w:val="24"/>
      <w:szCs w:val="24"/>
    </w:rPr>
  </w:style>
  <w:style w:type="paragraph" w:customStyle="1" w:styleId="affb">
    <w:name w:val="_正文段落"/>
    <w:basedOn w:val="a"/>
    <w:link w:val="CharChar3"/>
    <w:rsid w:val="008550E1"/>
    <w:rPr>
      <w:rFonts w:ascii="MS Gothic" w:hAnsi="MS Gothic"/>
      <w:sz w:val="24"/>
      <w:szCs w:val="24"/>
    </w:rPr>
  </w:style>
  <w:style w:type="character" w:customStyle="1" w:styleId="5CharChar">
    <w:name w:val="标题 5 Char Char"/>
    <w:link w:val="510"/>
    <w:rsid w:val="008550E1"/>
    <w:rPr>
      <w:b/>
      <w:bCs/>
      <w:sz w:val="28"/>
      <w:szCs w:val="28"/>
      <w:lang w:val="zh-CN"/>
    </w:rPr>
  </w:style>
  <w:style w:type="paragraph" w:customStyle="1" w:styleId="510">
    <w:name w:val="标题 5_1"/>
    <w:basedOn w:val="a"/>
    <w:next w:val="a"/>
    <w:link w:val="5CharChar"/>
    <w:rsid w:val="008550E1"/>
    <w:pPr>
      <w:keepNext/>
      <w:keepLines/>
      <w:spacing w:before="280" w:after="290" w:line="376" w:lineRule="auto"/>
      <w:ind w:left="2580" w:hanging="420"/>
      <w:outlineLvl w:val="4"/>
    </w:pPr>
    <w:rPr>
      <w:b/>
      <w:bCs/>
      <w:sz w:val="28"/>
      <w:szCs w:val="28"/>
      <w:lang w:val="zh-CN"/>
    </w:rPr>
  </w:style>
  <w:style w:type="character" w:customStyle="1" w:styleId="a14">
    <w:name w:val="a14"/>
    <w:rsid w:val="008550E1"/>
    <w:rPr>
      <w:rFonts w:ascii="MS Mincho" w:eastAsia="MS Gothic" w:hAnsi="MS Mincho"/>
      <w:kern w:val="2"/>
      <w:sz w:val="24"/>
      <w:lang w:val="en-US" w:eastAsia="zh-CN" w:bidi="ar-SA"/>
    </w:rPr>
  </w:style>
  <w:style w:type="character" w:customStyle="1" w:styleId="6Char1">
    <w:name w:val="标题 6 Char1"/>
    <w:aliases w:val="H6 Char,第五层条 Char,PIM 6 Char,h6 Char,Third Subheading Char,BOD 4 Char,課程簡稱 Char,Legal Level 1. Char,Bullet list Char,6 Char,1.1.1.1.1.1标题 6 Char,L6 Char,正文六级标题 Char,标题 6(ALT+6) Char,第六层条目 Char,Bullet (Single Lines) Char,h61 Char,条 4 Char"/>
    <w:rsid w:val="008550E1"/>
    <w:rPr>
      <w:rFonts w:ascii="Microsoft YaHei UI" w:eastAsia="长城仿宋" w:hAnsi="Microsoft YaHei UI"/>
      <w:bCs/>
      <w:sz w:val="24"/>
      <w:szCs w:val="24"/>
      <w:lang w:val="en-GB"/>
    </w:rPr>
  </w:style>
  <w:style w:type="character" w:customStyle="1" w:styleId="fontstyle01">
    <w:name w:val="fontstyle01"/>
    <w:rsid w:val="008550E1"/>
    <w:rPr>
      <w:rFonts w:ascii="MS Gothic" w:eastAsia="MS Gothic" w:hAnsi="MS Gothic" w:hint="eastAsia"/>
      <w:color w:val="000000"/>
      <w:sz w:val="24"/>
      <w:szCs w:val="24"/>
    </w:rPr>
  </w:style>
  <w:style w:type="character" w:customStyle="1" w:styleId="affc">
    <w:name w:val="正文文本缩进 字符"/>
    <w:rsid w:val="008550E1"/>
    <w:rPr>
      <w:rFonts w:ascii="华文细黑" w:hAnsi="华文细黑"/>
      <w:sz w:val="24"/>
      <w:szCs w:val="24"/>
      <w:lang w:val="en-GB"/>
    </w:rPr>
  </w:style>
  <w:style w:type="character" w:customStyle="1" w:styleId="085CharChar">
    <w:name w:val="基于正文:  0.85 厘米 Char Char"/>
    <w:link w:val="085"/>
    <w:rsid w:val="008550E1"/>
    <w:rPr>
      <w:rFonts w:ascii="MS Gothic" w:hAnsi="MS Gothic" w:cs="MS Gothic"/>
      <w:sz w:val="24"/>
      <w:lang w:eastAsia="en-US" w:bidi="en-US"/>
    </w:rPr>
  </w:style>
  <w:style w:type="paragraph" w:customStyle="1" w:styleId="085">
    <w:name w:val="基于正文:  0.85 厘米"/>
    <w:basedOn w:val="a"/>
    <w:link w:val="085CharChar"/>
    <w:rsid w:val="008550E1"/>
    <w:pPr>
      <w:widowControl/>
      <w:spacing w:line="400" w:lineRule="exact"/>
      <w:ind w:firstLine="482"/>
      <w:jc w:val="left"/>
    </w:pPr>
    <w:rPr>
      <w:rFonts w:ascii="MS Gothic" w:hAnsi="MS Gothic" w:cs="MS Gothic"/>
      <w:sz w:val="24"/>
      <w:lang w:eastAsia="en-US" w:bidi="en-US"/>
    </w:rPr>
  </w:style>
  <w:style w:type="character" w:customStyle="1" w:styleId="Char23">
    <w:name w:val="标题 Char2"/>
    <w:rsid w:val="008550E1"/>
    <w:rPr>
      <w:rFonts w:ascii="Arial Narrow" w:hAnsi="Arial Narrow" w:cs="华文细黑"/>
      <w:b/>
      <w:bCs/>
      <w:kern w:val="2"/>
      <w:sz w:val="32"/>
      <w:szCs w:val="32"/>
    </w:rPr>
  </w:style>
  <w:style w:type="character" w:customStyle="1" w:styleId="affd">
    <w:name w:val="纯文本 字符"/>
    <w:qFormat/>
    <w:rsid w:val="008550E1"/>
    <w:rPr>
      <w:rFonts w:ascii="昆仑仿宋" w:eastAsia="昆仑仿宋" w:hAnsi="Time" w:cs="Time"/>
      <w:sz w:val="24"/>
      <w:szCs w:val="24"/>
      <w:lang w:val="en-GB"/>
    </w:rPr>
  </w:style>
  <w:style w:type="character" w:customStyle="1" w:styleId="font41">
    <w:name w:val="font41"/>
    <w:rsid w:val="008550E1"/>
    <w:rPr>
      <w:rFonts w:ascii="MS Gothic" w:eastAsia="MS Gothic" w:hAnsi="MS Gothic" w:cs="MS Gothic" w:hint="eastAsia"/>
      <w:color w:val="000000"/>
      <w:sz w:val="22"/>
      <w:szCs w:val="22"/>
      <w:u w:val="none"/>
    </w:rPr>
  </w:style>
  <w:style w:type="character" w:customStyle="1" w:styleId="0CharChar0">
    <w:name w:val="0正文 Char Char"/>
    <w:link w:val="00"/>
    <w:rsid w:val="008550E1"/>
    <w:rPr>
      <w:rFonts w:eastAsia="Calibri Light"/>
      <w:kern w:val="2"/>
      <w:sz w:val="24"/>
      <w:szCs w:val="24"/>
    </w:rPr>
  </w:style>
  <w:style w:type="paragraph" w:customStyle="1" w:styleId="00">
    <w:name w:val="0正文"/>
    <w:basedOn w:val="a"/>
    <w:link w:val="0CharChar0"/>
    <w:rsid w:val="008550E1"/>
    <w:pPr>
      <w:spacing w:beforeLines="50"/>
    </w:pPr>
    <w:rPr>
      <w:sz w:val="24"/>
      <w:szCs w:val="24"/>
    </w:rPr>
  </w:style>
  <w:style w:type="character" w:customStyle="1" w:styleId="62">
    <w:name w:val="标题 6 字符"/>
    <w:rsid w:val="008550E1"/>
    <w:rPr>
      <w:rFonts w:ascii="Microsoft YaHei UI" w:eastAsia="长城仿宋" w:hAnsi="Microsoft YaHei UI"/>
      <w:b/>
      <w:kern w:val="2"/>
      <w:sz w:val="24"/>
      <w:lang w:val="en-US" w:eastAsia="zh-CN" w:bidi="ar-SA"/>
    </w:rPr>
  </w:style>
  <w:style w:type="character" w:customStyle="1" w:styleId="HTML0">
    <w:name w:val="HTML 预设格式 字符"/>
    <w:rsid w:val="008550E1"/>
    <w:rPr>
      <w:rFonts w:ascii="Time" w:hAnsi="Time" w:cs="Time"/>
      <w:lang w:val="en-GB"/>
    </w:rPr>
  </w:style>
  <w:style w:type="character" w:customStyle="1" w:styleId="-CharChar">
    <w:name w:val="正文-段落 Char Char"/>
    <w:link w:val="-"/>
    <w:rsid w:val="008550E1"/>
    <w:rPr>
      <w:sz w:val="24"/>
      <w:szCs w:val="24"/>
      <w:lang w:val="en-US" w:bidi="ar-SA"/>
    </w:rPr>
  </w:style>
  <w:style w:type="paragraph" w:customStyle="1" w:styleId="-">
    <w:name w:val="正文-段落"/>
    <w:link w:val="-CharChar"/>
    <w:rsid w:val="008550E1"/>
    <w:pPr>
      <w:spacing w:line="360" w:lineRule="auto"/>
      <w:ind w:firstLineChars="200" w:firstLine="200"/>
      <w:jc w:val="both"/>
    </w:pPr>
    <w:rPr>
      <w:sz w:val="24"/>
      <w:szCs w:val="24"/>
    </w:rPr>
  </w:style>
  <w:style w:type="character" w:customStyle="1" w:styleId="CharChar4">
    <w:name w:val="二级标题 Char Char"/>
    <w:link w:val="affe"/>
    <w:rsid w:val="008550E1"/>
    <w:rPr>
      <w:rFonts w:ascii="MS Gothic" w:hAnsi="MS Gothic" w:cs="MS Gothic"/>
      <w:b/>
      <w:bCs/>
      <w:color w:val="000000"/>
      <w:sz w:val="28"/>
      <w:szCs w:val="32"/>
    </w:rPr>
  </w:style>
  <w:style w:type="paragraph" w:customStyle="1" w:styleId="affe">
    <w:name w:val="二级标题"/>
    <w:basedOn w:val="2h2Heading2HiddenHeading2CCBSheading22H21"/>
    <w:link w:val="CharChar4"/>
    <w:rsid w:val="008550E1"/>
    <w:rPr>
      <w:b w:val="0"/>
      <w:bCs w:val="0"/>
    </w:rPr>
  </w:style>
  <w:style w:type="paragraph" w:customStyle="1" w:styleId="2h2Heading2HiddenHeading2CCBSheading22H21">
    <w:name w:val="样式 标题 2h2Heading 2 HiddenHeading 2 CCBSheading 2第一章 标题 2H2...1"/>
    <w:basedOn w:val="2"/>
    <w:rsid w:val="008550E1"/>
    <w:pPr>
      <w:keepNext/>
      <w:keepLines/>
      <w:widowControl/>
      <w:tabs>
        <w:tab w:val="left" w:pos="576"/>
      </w:tabs>
      <w:topLinePunct/>
      <w:adjustRightInd w:val="0"/>
      <w:snapToGrid w:val="0"/>
      <w:spacing w:before="0" w:after="0" w:line="480" w:lineRule="atLeast"/>
      <w:ind w:left="576" w:hanging="576"/>
      <w:jc w:val="left"/>
      <w:textAlignment w:val="center"/>
    </w:pPr>
    <w:rPr>
      <w:rFonts w:ascii="MS Gothic" w:eastAsia="MS Gothic" w:hAnsi="MS Gothic" w:cs="MS Gothic"/>
      <w:bCs/>
      <w:color w:val="000000"/>
      <w:kern w:val="0"/>
      <w:sz w:val="28"/>
      <w:szCs w:val="32"/>
    </w:rPr>
  </w:style>
  <w:style w:type="character" w:customStyle="1" w:styleId="CharCharChar1">
    <w:name w:val="湛江正文 Char Char Char"/>
    <w:rsid w:val="008550E1"/>
    <w:rPr>
      <w:rFonts w:ascii="MS Gothic" w:eastAsia="MS Gothic" w:hAnsi="MS Gothic" w:hint="eastAsia"/>
      <w:sz w:val="24"/>
      <w:lang w:bidi="ar-SA"/>
    </w:rPr>
  </w:style>
  <w:style w:type="character" w:customStyle="1" w:styleId="Char24">
    <w:name w:val="脚注文本 Char2"/>
    <w:rsid w:val="008550E1"/>
    <w:rPr>
      <w:rFonts w:ascii="MS Mincho" w:eastAsia="MS Gothic" w:hAnsi="MS Mincho" w:cs="华文细黑"/>
      <w:kern w:val="0"/>
      <w:sz w:val="18"/>
      <w:szCs w:val="18"/>
      <w:lang w:val="en-GB"/>
    </w:rPr>
  </w:style>
  <w:style w:type="character" w:customStyle="1" w:styleId="UH5Char">
    <w:name w:val="UH标题5 Char"/>
    <w:aliases w:val="H5 Char,dash Char,ds Char,dd Char,PIM 5 Char,h5 Char,l5 Char,hm Char,module heading Char,口 Char,口1 Char,口2 Char,ITT t5 Char,PA Pico Section Char,TE Heading 5 Char,heading 5 Char,l5+toc5 Char,Numbered Sub-list Char Char1,5 Char"/>
    <w:rsid w:val="008550E1"/>
    <w:rPr>
      <w:rFonts w:ascii="Century" w:hAnsi="Century" w:hint="default"/>
      <w:b/>
      <w:bCs/>
      <w:kern w:val="2"/>
      <w:sz w:val="28"/>
      <w:szCs w:val="28"/>
    </w:rPr>
  </w:style>
  <w:style w:type="character" w:customStyle="1" w:styleId="CharCharChar2">
    <w:name w:val="标准正文样式 Char Char Char"/>
    <w:rsid w:val="008550E1"/>
    <w:rPr>
      <w:rFonts w:ascii="华文细黑" w:hAnsi="华文细黑"/>
      <w:kern w:val="2"/>
      <w:sz w:val="24"/>
    </w:rPr>
  </w:style>
  <w:style w:type="character" w:customStyle="1" w:styleId="-zyCharCharChar">
    <w:name w:val="正文-zy Char Char Char"/>
    <w:rsid w:val="008550E1"/>
    <w:rPr>
      <w:rFonts w:ascii="Century" w:eastAsia="MS Gothic" w:hAnsi="Century" w:cs="华文细黑"/>
      <w:sz w:val="24"/>
    </w:rPr>
  </w:style>
  <w:style w:type="character" w:customStyle="1" w:styleId="7CharChar">
    <w:name w:val="标题 7 Char Char"/>
    <w:link w:val="700"/>
    <w:rsid w:val="008550E1"/>
    <w:rPr>
      <w:b/>
      <w:bCs/>
      <w:sz w:val="24"/>
      <w:szCs w:val="24"/>
      <w:lang w:val="en-GB"/>
    </w:rPr>
  </w:style>
  <w:style w:type="paragraph" w:customStyle="1" w:styleId="700">
    <w:name w:val="标题 7_0"/>
    <w:basedOn w:val="a"/>
    <w:next w:val="a"/>
    <w:link w:val="7CharChar"/>
    <w:rsid w:val="008550E1"/>
    <w:pPr>
      <w:keepNext/>
      <w:keepLines/>
      <w:spacing w:beforeLines="50" w:afterLines="50" w:line="360" w:lineRule="auto"/>
      <w:ind w:left="3420" w:hanging="420"/>
      <w:outlineLvl w:val="6"/>
    </w:pPr>
    <w:rPr>
      <w:b/>
      <w:bCs/>
      <w:sz w:val="24"/>
      <w:szCs w:val="24"/>
      <w:lang w:val="en-GB"/>
    </w:rPr>
  </w:style>
  <w:style w:type="character" w:customStyle="1" w:styleId="NormalChar">
    <w:name w:val="Normal Char"/>
    <w:link w:val="Normal1"/>
    <w:rsid w:val="008550E1"/>
    <w:rPr>
      <w:rFonts w:ascii="MS Gothic"/>
    </w:rPr>
  </w:style>
  <w:style w:type="paragraph" w:customStyle="1" w:styleId="Normal1">
    <w:name w:val="Normal1"/>
    <w:basedOn w:val="a"/>
    <w:link w:val="NormalChar"/>
    <w:rsid w:val="008550E1"/>
    <w:pPr>
      <w:widowControl/>
      <w:overflowPunct w:val="0"/>
      <w:autoSpaceDE w:val="0"/>
      <w:autoSpaceDN w:val="0"/>
      <w:adjustRightInd w:val="0"/>
      <w:spacing w:line="360" w:lineRule="auto"/>
      <w:jc w:val="left"/>
    </w:pPr>
    <w:rPr>
      <w:rFonts w:ascii="MS Gothic"/>
    </w:rPr>
  </w:style>
  <w:style w:type="character" w:customStyle="1" w:styleId="9CharChar">
    <w:name w:val="标题 9 Char Char"/>
    <w:link w:val="900"/>
    <w:rsid w:val="008550E1"/>
    <w:rPr>
      <w:rFonts w:ascii="Microsoft YaHei UI" w:eastAsia="长城仿宋" w:hAnsi="Microsoft YaHei UI"/>
      <w:sz w:val="24"/>
      <w:szCs w:val="24"/>
      <w:lang w:val="en-GB"/>
    </w:rPr>
  </w:style>
  <w:style w:type="paragraph" w:customStyle="1" w:styleId="900">
    <w:name w:val="标题 9_0"/>
    <w:basedOn w:val="a"/>
    <w:next w:val="a"/>
    <w:link w:val="9CharChar"/>
    <w:rsid w:val="008550E1"/>
    <w:pPr>
      <w:keepNext/>
      <w:keepLines/>
      <w:spacing w:before="240" w:after="64" w:line="320" w:lineRule="auto"/>
      <w:ind w:left="4260" w:hanging="420"/>
      <w:outlineLvl w:val="8"/>
    </w:pPr>
    <w:rPr>
      <w:rFonts w:ascii="Microsoft YaHei UI" w:eastAsia="长城仿宋" w:hAnsi="Microsoft YaHei UI"/>
      <w:sz w:val="24"/>
      <w:szCs w:val="24"/>
      <w:lang w:val="en-GB"/>
    </w:rPr>
  </w:style>
  <w:style w:type="character" w:customStyle="1" w:styleId="5Char1">
    <w:name w:val="标题 5 Char1"/>
    <w:aliases w:val="H5 Char1,h5 Char1,heading 5 Char1,h51 Char,heading 51 Char,h52 Char,heading 52 Char,h53 Char,heading 53 Char,Table label Char,l5 Char1,hm Char1,mh2 Char,Module heading 2 Char,Head 5 Char,list 5 Char,PIM 5 Char1,dash Char1,ds Char1,dd Char1"/>
    <w:rsid w:val="008550E1"/>
    <w:rPr>
      <w:rFonts w:ascii="华文细黑" w:eastAsia="长城仿宋" w:hAnsi="华文细黑"/>
      <w:bCs/>
      <w:sz w:val="24"/>
      <w:szCs w:val="24"/>
      <w:lang w:val="en-GB"/>
    </w:rPr>
  </w:style>
  <w:style w:type="character" w:customStyle="1" w:styleId="main11">
    <w:name w:val="main11"/>
    <w:rsid w:val="008550E1"/>
    <w:rPr>
      <w:rFonts w:ascii="MS Mincho" w:eastAsia="Calibri Light" w:hAnsi="MS Mincho" w:cs="MS Mincho" w:hint="default"/>
      <w:kern w:val="2"/>
      <w:sz w:val="22"/>
      <w:szCs w:val="22"/>
      <w:lang w:val="en-US" w:eastAsia="zh-CN" w:bidi="ar-SA"/>
    </w:rPr>
  </w:style>
  <w:style w:type="character" w:customStyle="1" w:styleId="style1">
    <w:name w:val="style1"/>
    <w:rsid w:val="008550E1"/>
    <w:rPr>
      <w:rFonts w:ascii="MS Mincho" w:eastAsia="Calibri Light" w:hAnsi="MS Mincho" w:cs="MS Mincho" w:hint="default"/>
      <w:kern w:val="2"/>
      <w:sz w:val="24"/>
      <w:szCs w:val="24"/>
      <w:lang w:val="en-US" w:eastAsia="zh-CN" w:bidi="ar-SA"/>
    </w:rPr>
  </w:style>
  <w:style w:type="character" w:customStyle="1" w:styleId="2CharChar1">
    <w:name w:val="符号2 Char Char"/>
    <w:link w:val="28"/>
    <w:rsid w:val="008550E1"/>
    <w:rPr>
      <w:sz w:val="24"/>
      <w:szCs w:val="24"/>
    </w:rPr>
  </w:style>
  <w:style w:type="paragraph" w:customStyle="1" w:styleId="28">
    <w:name w:val="符号2"/>
    <w:link w:val="2CharChar1"/>
    <w:rsid w:val="008550E1"/>
    <w:pPr>
      <w:tabs>
        <w:tab w:val="left" w:pos="420"/>
      </w:tabs>
      <w:spacing w:line="360" w:lineRule="auto"/>
      <w:ind w:left="420" w:hanging="420"/>
      <w:contextualSpacing/>
    </w:pPr>
    <w:rPr>
      <w:sz w:val="24"/>
      <w:szCs w:val="24"/>
    </w:rPr>
  </w:style>
  <w:style w:type="character" w:customStyle="1" w:styleId="Char25">
    <w:name w:val="正文首行缩进 Char2"/>
    <w:rsid w:val="008550E1"/>
  </w:style>
  <w:style w:type="character" w:customStyle="1" w:styleId="2Char4">
    <w:name w:val="样式2 Char"/>
    <w:rsid w:val="008550E1"/>
    <w:rPr>
      <w:rFonts w:ascii="Microsoft YaHei UI" w:eastAsia="Arial Unicode MS" w:hAnsi="Microsoft YaHei UI" w:cs="Microsoft YaHei UI" w:hint="default"/>
      <w:b/>
      <w:color w:val="000000"/>
      <w:sz w:val="28"/>
    </w:rPr>
  </w:style>
  <w:style w:type="character" w:customStyle="1" w:styleId="z-CharChar">
    <w:name w:val="z-窗体底端 Char Char"/>
    <w:link w:val="z-1"/>
    <w:rsid w:val="008550E1"/>
    <w:rPr>
      <w:rFonts w:ascii="Microsoft YaHei UI" w:hAnsi="Microsoft YaHei UI" w:cs="Microsoft YaHei UI"/>
      <w:vanish/>
      <w:sz w:val="16"/>
      <w:szCs w:val="16"/>
    </w:rPr>
  </w:style>
  <w:style w:type="paragraph" w:customStyle="1" w:styleId="z-1">
    <w:name w:val="z-窗体底端1"/>
    <w:basedOn w:val="a"/>
    <w:next w:val="a"/>
    <w:link w:val="z-CharChar"/>
    <w:rsid w:val="008550E1"/>
    <w:pPr>
      <w:widowControl/>
      <w:pBdr>
        <w:top w:val="single" w:sz="6" w:space="1" w:color="auto"/>
      </w:pBdr>
      <w:jc w:val="center"/>
    </w:pPr>
    <w:rPr>
      <w:rFonts w:ascii="Microsoft YaHei UI" w:hAnsi="Microsoft YaHei UI" w:cs="Microsoft YaHei UI"/>
      <w:vanish/>
      <w:sz w:val="16"/>
      <w:szCs w:val="16"/>
    </w:rPr>
  </w:style>
  <w:style w:type="character" w:customStyle="1" w:styleId="0CharChar1">
    <w:name w:val="样式 正文文本缩进 + 左  0 字符 Char Char"/>
    <w:link w:val="01"/>
    <w:rsid w:val="008550E1"/>
    <w:rPr>
      <w:rFonts w:ascii="MS Gothic" w:hAnsi="MS Gothic" w:cs="MS Gothic"/>
      <w:kern w:val="2"/>
      <w:sz w:val="24"/>
      <w:szCs w:val="21"/>
    </w:rPr>
  </w:style>
  <w:style w:type="paragraph" w:customStyle="1" w:styleId="01">
    <w:name w:val="样式 正文文本缩进 + 左  0 字符"/>
    <w:basedOn w:val="16"/>
    <w:link w:val="0CharChar1"/>
    <w:rsid w:val="008550E1"/>
    <w:pPr>
      <w:spacing w:after="0"/>
      <w:ind w:leftChars="0" w:left="0" w:firstLineChars="250" w:firstLine="250"/>
    </w:pPr>
    <w:rPr>
      <w:rFonts w:ascii="MS Gothic" w:hAnsi="MS Gothic" w:cs="MS Gothic"/>
    </w:rPr>
  </w:style>
  <w:style w:type="paragraph" w:customStyle="1" w:styleId="16">
    <w:name w:val="正文文本缩进1"/>
    <w:basedOn w:val="a"/>
    <w:rsid w:val="008550E1"/>
    <w:pPr>
      <w:spacing w:after="120"/>
      <w:ind w:leftChars="200" w:left="420"/>
    </w:pPr>
    <w:rPr>
      <w:rFonts w:ascii="Century" w:eastAsia="MS Gothic" w:hAnsi="Century"/>
      <w:sz w:val="24"/>
      <w:szCs w:val="21"/>
    </w:rPr>
  </w:style>
  <w:style w:type="character" w:customStyle="1" w:styleId="29">
    <w:name w:val="正文文本缩进 2 字符"/>
    <w:rsid w:val="008550E1"/>
    <w:rPr>
      <w:rFonts w:ascii="华文细黑" w:hAnsi="华文细黑"/>
      <w:sz w:val="24"/>
      <w:szCs w:val="24"/>
      <w:lang w:val="en-GB"/>
    </w:rPr>
  </w:style>
  <w:style w:type="character" w:customStyle="1" w:styleId="CharChar11">
    <w:name w:val="Char Char11"/>
    <w:rsid w:val="008550E1"/>
    <w:rPr>
      <w:rFonts w:ascii="Microsoft YaHei UI" w:eastAsia="ËÎÌå" w:hAnsi="Microsoft YaHei UI" w:cs="Microsoft YaHei UI" w:hint="default"/>
      <w:kern w:val="2"/>
      <w:sz w:val="21"/>
      <w:szCs w:val="24"/>
    </w:rPr>
  </w:style>
  <w:style w:type="character" w:customStyle="1" w:styleId="Body1CharCharChar">
    <w:name w:val="Body1! Char Char Char"/>
    <w:rsid w:val="008550E1"/>
    <w:rPr>
      <w:szCs w:val="21"/>
    </w:rPr>
  </w:style>
  <w:style w:type="character" w:customStyle="1" w:styleId="newCharCharChar">
    <w:name w:val="正文new Char Char Char"/>
    <w:rsid w:val="008550E1"/>
    <w:rPr>
      <w:rFonts w:ascii="MS Gothic" w:eastAsia="MS Gothic" w:hAnsi="MS Gothic" w:hint="eastAsia"/>
      <w:color w:val="000000"/>
      <w:sz w:val="24"/>
      <w:szCs w:val="24"/>
    </w:rPr>
  </w:style>
  <w:style w:type="character" w:customStyle="1" w:styleId="afff">
    <w:name w:val="标题 字符"/>
    <w:rsid w:val="008550E1"/>
    <w:rPr>
      <w:rFonts w:ascii="华文中宋" w:eastAsia="华文中宋" w:hAnsi="华文中宋" w:cs="华文细黑"/>
      <w:b/>
      <w:bCs/>
      <w:sz w:val="32"/>
      <w:szCs w:val="32"/>
      <w:lang w:val="en-GB"/>
    </w:rPr>
  </w:style>
  <w:style w:type="character" w:customStyle="1" w:styleId="CharChar10">
    <w:name w:val="Char Char10"/>
    <w:rsid w:val="008550E1"/>
    <w:rPr>
      <w:rFonts w:ascii="Microsoft YaHei UI" w:eastAsia="ËÎÌå" w:hAnsi="Microsoft YaHei UI" w:cs="Microsoft YaHei UI" w:hint="default"/>
      <w:kern w:val="2"/>
      <w:sz w:val="21"/>
      <w:szCs w:val="24"/>
    </w:rPr>
  </w:style>
  <w:style w:type="character" w:customStyle="1" w:styleId="15CharChar">
    <w:name w:val="正文小四1.5倍行距 Char Char"/>
    <w:link w:val="150"/>
    <w:rsid w:val="008550E1"/>
    <w:rPr>
      <w:rFonts w:ascii="MS Gothic" w:hAnsi="MS Gothic"/>
      <w:sz w:val="24"/>
      <w:szCs w:val="24"/>
    </w:rPr>
  </w:style>
  <w:style w:type="paragraph" w:customStyle="1" w:styleId="150">
    <w:name w:val="正文小四1.5倍行距"/>
    <w:basedOn w:val="a"/>
    <w:link w:val="15CharChar"/>
    <w:rsid w:val="008550E1"/>
    <w:pPr>
      <w:snapToGrid w:val="0"/>
      <w:spacing w:line="360" w:lineRule="auto"/>
      <w:ind w:firstLineChars="200" w:firstLine="480"/>
    </w:pPr>
    <w:rPr>
      <w:rFonts w:ascii="MS Gothic" w:hAnsi="MS Gothic"/>
      <w:sz w:val="24"/>
      <w:szCs w:val="24"/>
    </w:rPr>
  </w:style>
  <w:style w:type="character" w:customStyle="1" w:styleId="CharChar5">
    <w:name w:val="正文首行缩进 Char Char"/>
    <w:link w:val="afff0"/>
    <w:rsid w:val="008550E1"/>
    <w:rPr>
      <w:rFonts w:ascii="MS Mincho" w:eastAsia="Calibri Light" w:hAnsi="MS Mincho"/>
      <w:b/>
      <w:kern w:val="2"/>
      <w:sz w:val="24"/>
      <w:szCs w:val="24"/>
    </w:rPr>
  </w:style>
  <w:style w:type="paragraph" w:customStyle="1" w:styleId="afff0">
    <w:name w:val="符号列表"/>
    <w:basedOn w:val="a9"/>
    <w:next w:val="af6"/>
    <w:link w:val="CharChar5"/>
    <w:rsid w:val="008550E1"/>
    <w:pPr>
      <w:tabs>
        <w:tab w:val="right" w:leader="dot" w:pos="8301"/>
      </w:tabs>
      <w:adjustRightInd w:val="0"/>
      <w:snapToGrid w:val="0"/>
      <w:spacing w:line="360" w:lineRule="auto"/>
      <w:ind w:firstLineChars="100" w:firstLine="420"/>
    </w:pPr>
    <w:rPr>
      <w:rFonts w:ascii="MS Mincho" w:hAnsi="MS Mincho"/>
      <w:b/>
      <w:szCs w:val="24"/>
    </w:rPr>
  </w:style>
  <w:style w:type="character" w:customStyle="1" w:styleId="z-Char1">
    <w:name w:val="z-窗体底端 Char1"/>
    <w:rsid w:val="008550E1"/>
    <w:rPr>
      <w:rFonts w:ascii="Microsoft YaHei UI" w:hAnsi="Microsoft YaHei UI" w:cs="Microsoft YaHei UI"/>
      <w:vanish/>
      <w:sz w:val="16"/>
      <w:szCs w:val="16"/>
      <w:lang w:val="en-GB"/>
    </w:rPr>
  </w:style>
  <w:style w:type="character" w:customStyle="1" w:styleId="zzzzzzzzzzzzzzzzCharCharChar">
    <w:name w:val="zzzzzzzzzzzzzzzz Char Char Char"/>
    <w:rsid w:val="008550E1"/>
    <w:rPr>
      <w:rFonts w:ascii="Cambria Math" w:hAnsi="Cambria Math"/>
      <w:kern w:val="2"/>
      <w:sz w:val="24"/>
    </w:rPr>
  </w:style>
  <w:style w:type="character" w:styleId="afff1">
    <w:name w:val="Placeholder Text"/>
    <w:rsid w:val="008550E1"/>
    <w:rPr>
      <w:color w:val="808080"/>
    </w:rPr>
  </w:style>
  <w:style w:type="character" w:customStyle="1" w:styleId="0CharChar2">
    <w:name w:val="0段落文字 Char Char"/>
    <w:link w:val="02"/>
    <w:rsid w:val="008550E1"/>
    <w:rPr>
      <w:kern w:val="2"/>
      <w:sz w:val="24"/>
      <w:szCs w:val="21"/>
      <w:lang w:val="zh-CN"/>
    </w:rPr>
  </w:style>
  <w:style w:type="paragraph" w:customStyle="1" w:styleId="02">
    <w:name w:val="0段落文字"/>
    <w:basedOn w:val="a"/>
    <w:link w:val="0CharChar2"/>
    <w:rsid w:val="008550E1"/>
    <w:pPr>
      <w:spacing w:line="360" w:lineRule="auto"/>
      <w:ind w:firstLineChars="200" w:firstLine="200"/>
    </w:pPr>
    <w:rPr>
      <w:sz w:val="24"/>
      <w:szCs w:val="21"/>
      <w:lang w:val="zh-CN"/>
    </w:rPr>
  </w:style>
  <w:style w:type="character" w:customStyle="1" w:styleId="afff2">
    <w:name w:val="正文缩进 字符"/>
    <w:uiPriority w:val="99"/>
    <w:rsid w:val="008550E1"/>
    <w:rPr>
      <w:sz w:val="24"/>
    </w:rPr>
  </w:style>
  <w:style w:type="character" w:customStyle="1" w:styleId="-CharCharCharChar">
    <w:name w:val="正文-段落 Char Char Char Char"/>
    <w:rsid w:val="008550E1"/>
    <w:rPr>
      <w:rFonts w:ascii="华文细黑" w:hAnsi="华文细黑" w:cs="MS Gothic"/>
      <w:sz w:val="24"/>
      <w:szCs w:val="24"/>
      <w:lang w:val="en-GB"/>
    </w:rPr>
  </w:style>
  <w:style w:type="character" w:customStyle="1" w:styleId="7Char1">
    <w:name w:val="标题 7 Char1"/>
    <w:aliases w:val="H7 Char,PIM 7 Char,条 5 Char,L7 Char,Legal Level 1.1. Char,letter list Char,不用 Char,H TIMES1 Char,1.1.1.1.1.1.1标题 7 Char,表名 Char,图表标题 Char,sdf Char,正文七级标题 Char,（1） Char,st Char,项标题(1) Char,Level 1.1 Char,1.标题 6 Char,Do not use 7 Char,◎ Char"/>
    <w:rsid w:val="008550E1"/>
    <w:rPr>
      <w:rFonts w:ascii="华文细黑" w:hAnsi="华文细黑"/>
      <w:b/>
      <w:bCs/>
      <w:sz w:val="24"/>
      <w:szCs w:val="24"/>
      <w:lang w:val="en-GB"/>
    </w:rPr>
  </w:style>
  <w:style w:type="character" w:customStyle="1" w:styleId="Char1a">
    <w:name w:val="副标题 Char1"/>
    <w:rsid w:val="008550E1"/>
    <w:rPr>
      <w:rFonts w:ascii="@仿宋_GB2312" w:hAnsi="@仿宋_GB2312" w:cs="华文细黑" w:hint="default"/>
      <w:b/>
      <w:bCs/>
      <w:kern w:val="28"/>
      <w:sz w:val="32"/>
      <w:szCs w:val="32"/>
      <w:lang w:val="en-GB"/>
    </w:rPr>
  </w:style>
  <w:style w:type="character" w:customStyle="1" w:styleId="BECCCharChar">
    <w:name w:val="!BECC正文 Char Char"/>
    <w:link w:val="BECC"/>
    <w:rsid w:val="008550E1"/>
    <w:rPr>
      <w:rFonts w:eastAsia="Calibri Light"/>
      <w:kern w:val="2"/>
      <w:sz w:val="24"/>
      <w:szCs w:val="24"/>
    </w:rPr>
  </w:style>
  <w:style w:type="paragraph" w:customStyle="1" w:styleId="BECC">
    <w:name w:val="!BECC正文"/>
    <w:basedOn w:val="a"/>
    <w:link w:val="BECCCharChar"/>
    <w:rsid w:val="008550E1"/>
    <w:pPr>
      <w:tabs>
        <w:tab w:val="left" w:pos="0"/>
      </w:tabs>
      <w:spacing w:beforeLines="50" w:afterLines="50"/>
      <w:ind w:firstLine="480"/>
      <w:contextualSpacing/>
    </w:pPr>
    <w:rPr>
      <w:sz w:val="24"/>
      <w:szCs w:val="24"/>
    </w:rPr>
  </w:style>
  <w:style w:type="character" w:customStyle="1" w:styleId="afff3">
    <w:name w:val="表头格式 字符"/>
    <w:link w:val="afff4"/>
    <w:rsid w:val="008550E1"/>
    <w:rPr>
      <w:rFonts w:ascii="Arial Narrow" w:hAnsi="Arial Narrow"/>
      <w:b/>
      <w:color w:val="000000"/>
      <w:kern w:val="2"/>
      <w:sz w:val="21"/>
      <w:szCs w:val="22"/>
    </w:rPr>
  </w:style>
  <w:style w:type="paragraph" w:customStyle="1" w:styleId="afff4">
    <w:name w:val="表头格式"/>
    <w:basedOn w:val="a"/>
    <w:link w:val="afff3"/>
    <w:rsid w:val="008550E1"/>
    <w:pPr>
      <w:jc w:val="center"/>
    </w:pPr>
    <w:rPr>
      <w:rFonts w:ascii="Arial Narrow" w:hAnsi="Arial Narrow"/>
      <w:b/>
      <w:color w:val="000000"/>
      <w:sz w:val="21"/>
      <w:szCs w:val="22"/>
    </w:rPr>
  </w:style>
  <w:style w:type="character" w:customStyle="1" w:styleId="CharCharChar3">
    <w:name w:val="_正文段落 Char Char Char"/>
    <w:rsid w:val="008550E1"/>
    <w:rPr>
      <w:rFonts w:ascii="MS Gothic" w:hAnsi="MS Gothic"/>
      <w:sz w:val="24"/>
      <w:szCs w:val="24"/>
    </w:rPr>
  </w:style>
  <w:style w:type="character" w:customStyle="1" w:styleId="2a">
    <w:name w:val="正文文本 2 字符"/>
    <w:rsid w:val="008550E1"/>
    <w:rPr>
      <w:rFonts w:ascii="华文细黑" w:hAnsi="华文细黑"/>
      <w:sz w:val="24"/>
      <w:szCs w:val="24"/>
      <w:lang w:val="en-GB"/>
    </w:rPr>
  </w:style>
  <w:style w:type="character" w:customStyle="1" w:styleId="btcontent1">
    <w:name w:val="bt_content1"/>
    <w:rsid w:val="008550E1"/>
    <w:rPr>
      <w:color w:val="000000"/>
      <w:sz w:val="21"/>
      <w:szCs w:val="21"/>
      <w:u w:val="none"/>
    </w:rPr>
  </w:style>
  <w:style w:type="character" w:customStyle="1" w:styleId="8Char1">
    <w:name w:val="标题 8 Char1"/>
    <w:aliases w:val="H8 Char,Heading 8 Char,Legal Level 1.1.1. Char,Heading 8(unused) Char,Heading 8(unused)2 Char,Heading 8(unused)3 Char,Heading 8(unused)4 Char,Heading 8(unused)5 Char,Heading 8(unused)6 Char,Heading 8(unused)7 Char,Heading 8(unused)11 Char"/>
    <w:rsid w:val="008550E1"/>
    <w:rPr>
      <w:rFonts w:ascii="Microsoft YaHei UI" w:eastAsia="长城仿宋" w:hAnsi="Microsoft YaHei UI"/>
      <w:sz w:val="24"/>
      <w:szCs w:val="24"/>
      <w:lang w:val="en-GB"/>
    </w:rPr>
  </w:style>
  <w:style w:type="character" w:customStyle="1" w:styleId="CharChar6">
    <w:name w:val="文档正文 Char Char"/>
    <w:link w:val="afff5"/>
    <w:rsid w:val="008550E1"/>
    <w:rPr>
      <w:rFonts w:ascii="Arial" w:eastAsia="Calibri Light"/>
      <w:kern w:val="2"/>
      <w:sz w:val="28"/>
    </w:rPr>
  </w:style>
  <w:style w:type="paragraph" w:customStyle="1" w:styleId="afff5">
    <w:name w:val="文档正文"/>
    <w:basedOn w:val="a"/>
    <w:link w:val="CharChar6"/>
    <w:rsid w:val="008550E1"/>
    <w:pPr>
      <w:widowControl/>
      <w:adjustRightInd w:val="0"/>
      <w:snapToGrid w:val="0"/>
      <w:spacing w:before="100" w:beforeAutospacing="1" w:after="100" w:afterAutospacing="1" w:line="300" w:lineRule="auto"/>
      <w:ind w:firstLine="480"/>
      <w:jc w:val="left"/>
      <w:textAlignment w:val="baseline"/>
    </w:pPr>
    <w:rPr>
      <w:rFonts w:ascii="Arial"/>
      <w:sz w:val="28"/>
    </w:rPr>
  </w:style>
  <w:style w:type="character" w:customStyle="1" w:styleId="CharChar7">
    <w:name w:val="正文文本缩进 Char Char"/>
    <w:rsid w:val="008550E1"/>
    <w:rPr>
      <w:rFonts w:ascii="MS Mincho" w:eastAsia="Calibri Light" w:hAnsi="MS Mincho"/>
      <w:kern w:val="2"/>
      <w:sz w:val="21"/>
      <w:szCs w:val="24"/>
    </w:rPr>
  </w:style>
  <w:style w:type="character" w:customStyle="1" w:styleId="Char1b">
    <w:name w:val="批注框文本 Char1"/>
    <w:rsid w:val="008550E1"/>
    <w:rPr>
      <w:rFonts w:ascii="华文细黑" w:hAnsi="华文细黑" w:cs="华文细黑" w:hint="default"/>
      <w:sz w:val="18"/>
      <w:szCs w:val="18"/>
      <w:lang w:val="en-GB"/>
    </w:rPr>
  </w:style>
  <w:style w:type="character" w:customStyle="1" w:styleId="3Char20">
    <w:name w:val="正文文本缩进 3 Char2"/>
    <w:rsid w:val="008550E1"/>
    <w:rPr>
      <w:rFonts w:eastAsia="Calibri Light"/>
      <w:kern w:val="2"/>
      <w:sz w:val="16"/>
      <w:szCs w:val="16"/>
    </w:rPr>
  </w:style>
  <w:style w:type="character" w:customStyle="1" w:styleId="17">
    <w:name w:val="列出段落 字符1"/>
    <w:aliases w:val="符号列表 字符1,lp1 字符1,符号1.1（天云科技） 字符1,列出段落-正文 字符1,段落样式 字符1,Bullet List 字符1,FooterText 字符1,numbered 字符1,Paragraphe de liste1 字符1,List 字符1,·ûºÅÁÐ±í 字符1,¡¤?o?¨¢D¡À¨ª 字符1,?¡è?o?¡§¡éD?¨¤¡§a 字符1,??¨¨?o??¡ì?¨¦D?¡§¡è?¡ìa 字符1,? 字符1,目录4 字符1,stc标题4 字符,序号 字符"/>
    <w:rsid w:val="008550E1"/>
    <w:rPr>
      <w:rFonts w:ascii="华文细黑" w:hAnsi="华文细黑"/>
      <w:sz w:val="24"/>
      <w:szCs w:val="24"/>
      <w:lang w:val="en-GB"/>
    </w:rPr>
  </w:style>
  <w:style w:type="character" w:customStyle="1" w:styleId="CharCharChar4">
    <w:name w:val="文档正文 Char Char Char"/>
    <w:rsid w:val="008550E1"/>
    <w:rPr>
      <w:rFonts w:ascii="MS Gothic" w:eastAsia="MS Gothic" w:hAnsi="MS Gothic" w:cs="长城仿宋" w:hint="eastAsia"/>
      <w:sz w:val="24"/>
      <w:szCs w:val="24"/>
    </w:rPr>
  </w:style>
  <w:style w:type="character" w:customStyle="1" w:styleId="085CharCharChar">
    <w:name w:val="基于正文:  0.85 厘米 Char Char Char"/>
    <w:rsid w:val="008550E1"/>
    <w:rPr>
      <w:rFonts w:ascii="MS Gothic" w:hAnsi="MS Gothic" w:cs="MS Gothic"/>
      <w:sz w:val="24"/>
      <w:lang w:eastAsia="en-US" w:bidi="en-US"/>
    </w:rPr>
  </w:style>
  <w:style w:type="character" w:customStyle="1" w:styleId="Char1c">
    <w:name w:val="标题 Char1"/>
    <w:rsid w:val="008550E1"/>
    <w:rPr>
      <w:rFonts w:ascii="@仿宋_GB2312" w:hAnsi="@仿宋_GB2312" w:cs="华文细黑" w:hint="default"/>
      <w:b/>
      <w:bCs/>
      <w:sz w:val="32"/>
      <w:szCs w:val="32"/>
      <w:lang w:val="en-GB"/>
    </w:rPr>
  </w:style>
  <w:style w:type="character" w:customStyle="1" w:styleId="Char1d">
    <w:name w:val="纯文本 Char1"/>
    <w:rsid w:val="008550E1"/>
    <w:rPr>
      <w:rFonts w:ascii="MS Gothic" w:eastAsia="MS Gothic" w:hAnsi="Time" w:cs="Time" w:hint="eastAsia"/>
      <w:sz w:val="21"/>
      <w:szCs w:val="21"/>
      <w:lang w:val="en-GB"/>
    </w:rPr>
  </w:style>
  <w:style w:type="character" w:customStyle="1" w:styleId="3Char3">
    <w:name w:val="正文文本 3 Char3"/>
    <w:rsid w:val="008550E1"/>
    <w:rPr>
      <w:rFonts w:eastAsia="Calibri Light"/>
      <w:kern w:val="2"/>
      <w:sz w:val="16"/>
      <w:szCs w:val="16"/>
    </w:rPr>
  </w:style>
  <w:style w:type="character" w:styleId="afff6">
    <w:name w:val="Intense Emphasis"/>
    <w:qFormat/>
    <w:rsid w:val="008550E1"/>
    <w:rPr>
      <w:b/>
      <w:bCs/>
      <w:i/>
      <w:iCs/>
      <w:color w:val="4F81BD"/>
    </w:rPr>
  </w:style>
  <w:style w:type="character" w:customStyle="1" w:styleId="song101">
    <w:name w:val="song101"/>
    <w:rsid w:val="008550E1"/>
    <w:rPr>
      <w:rFonts w:ascii="MS Gothic" w:eastAsia="MS Gothic" w:hAnsi="MS Gothic" w:hint="eastAsia"/>
      <w:sz w:val="20"/>
      <w:szCs w:val="20"/>
    </w:rPr>
  </w:style>
  <w:style w:type="character" w:customStyle="1" w:styleId="CharChar8">
    <w:name w:val="正文文本 Char Char"/>
    <w:rsid w:val="008550E1"/>
    <w:rPr>
      <w:rFonts w:ascii="华文细黑" w:hAnsi="华文细黑"/>
      <w:sz w:val="24"/>
      <w:szCs w:val="24"/>
      <w:lang w:val="en-GB"/>
    </w:rPr>
  </w:style>
  <w:style w:type="character" w:customStyle="1" w:styleId="CharChara">
    <w:name w:val="方案正文 Char Char"/>
    <w:link w:val="afff7"/>
    <w:rsid w:val="008550E1"/>
    <w:rPr>
      <w:rFonts w:ascii="Cambria" w:eastAsia="Cambria" w:hAnsi="Cambria"/>
      <w:sz w:val="24"/>
      <w:szCs w:val="24"/>
      <w:lang w:val="zh-CN"/>
    </w:rPr>
  </w:style>
  <w:style w:type="paragraph" w:customStyle="1" w:styleId="afff7">
    <w:name w:val="方案正文"/>
    <w:link w:val="CharChara"/>
    <w:rsid w:val="008550E1"/>
    <w:pPr>
      <w:snapToGrid w:val="0"/>
      <w:spacing w:line="360" w:lineRule="auto"/>
      <w:ind w:firstLineChars="200" w:firstLine="200"/>
    </w:pPr>
    <w:rPr>
      <w:rFonts w:ascii="Cambria" w:eastAsia="Cambria" w:hAnsi="Cambria"/>
      <w:sz w:val="24"/>
      <w:szCs w:val="24"/>
      <w:lang w:val="zh-CN"/>
    </w:rPr>
  </w:style>
  <w:style w:type="character" w:customStyle="1" w:styleId="Char1CharCharCharCharCharCharCharCharCharCharCharCharCharCharCharCharCharCharCharCharCharCharCharCharCharChar">
    <w:name w:val="本文正文 Char1 Char Char Char Char Char Char Char Char Char Char Char Char Char Char Char Char Char Char Char Char Char Char Char Char Char Char"/>
    <w:link w:val="Char1CharCharCharCharCharCharCharCharCharCharCharCharCharCharCharCharCharCharCharCharCharCharCharChar"/>
    <w:rsid w:val="008550E1"/>
    <w:rPr>
      <w:rFonts w:ascii="MS Gothic" w:hAnsi="MS Gothic"/>
      <w:sz w:val="24"/>
      <w:szCs w:val="24"/>
    </w:rPr>
  </w:style>
  <w:style w:type="paragraph" w:customStyle="1" w:styleId="Char1CharCharCharCharCharCharCharCharCharCharCharCharCharCharCharCharCharCharCharCharCharCharCharChar">
    <w:name w:val="本文正文 Char1 Char Char Char Char Char Char Char Char Char Char Char Char Char Char Char Char Char Char Char Char Char Char Char Char"/>
    <w:basedOn w:val="a"/>
    <w:link w:val="Char1CharCharCharCharCharCharCharCharCharCharCharCharCharCharCharCharCharCharCharCharCharCharCharCharCharChar"/>
    <w:rsid w:val="008550E1"/>
    <w:pPr>
      <w:widowControl/>
      <w:spacing w:line="480" w:lineRule="exact"/>
      <w:ind w:firstLineChars="200" w:firstLine="200"/>
      <w:jc w:val="left"/>
    </w:pPr>
    <w:rPr>
      <w:rFonts w:ascii="MS Gothic" w:hAnsi="MS Gothic"/>
      <w:sz w:val="24"/>
      <w:szCs w:val="24"/>
    </w:rPr>
  </w:style>
  <w:style w:type="character" w:customStyle="1" w:styleId="1CharChar0">
    <w:name w:val="正文1 Char Char"/>
    <w:link w:val="18"/>
    <w:rsid w:val="008550E1"/>
    <w:rPr>
      <w:rFonts w:eastAsia="Calibri Light"/>
      <w:kern w:val="2"/>
      <w:sz w:val="24"/>
      <w:szCs w:val="24"/>
    </w:rPr>
  </w:style>
  <w:style w:type="paragraph" w:customStyle="1" w:styleId="18">
    <w:name w:val="正文1"/>
    <w:basedOn w:val="a"/>
    <w:link w:val="1CharChar0"/>
    <w:rsid w:val="008550E1"/>
    <w:pPr>
      <w:ind w:rightChars="58" w:right="186" w:firstLine="480"/>
    </w:pPr>
    <w:rPr>
      <w:sz w:val="24"/>
      <w:szCs w:val="24"/>
    </w:rPr>
  </w:style>
  <w:style w:type="character" w:customStyle="1" w:styleId="afff8">
    <w:name w:val="正文文本 字符"/>
    <w:rsid w:val="008550E1"/>
    <w:rPr>
      <w:rFonts w:ascii="华文细黑" w:hAnsi="华文细黑"/>
      <w:sz w:val="24"/>
      <w:szCs w:val="24"/>
      <w:lang w:val="en-GB"/>
    </w:rPr>
  </w:style>
  <w:style w:type="character" w:customStyle="1" w:styleId="BCharChar">
    <w:name w:val="B Char Char"/>
    <w:link w:val="B"/>
    <w:rsid w:val="008550E1"/>
    <w:rPr>
      <w:rFonts w:ascii="MS Gothic"/>
      <w:b/>
    </w:rPr>
  </w:style>
  <w:style w:type="paragraph" w:customStyle="1" w:styleId="B">
    <w:name w:val="B"/>
    <w:basedOn w:val="Normal1"/>
    <w:link w:val="BCharChar"/>
    <w:rsid w:val="008550E1"/>
    <w:pPr>
      <w:tabs>
        <w:tab w:val="left" w:pos="425"/>
      </w:tabs>
      <w:ind w:left="425" w:hanging="425"/>
    </w:pPr>
    <w:rPr>
      <w:b/>
    </w:rPr>
  </w:style>
  <w:style w:type="character" w:customStyle="1" w:styleId="Char26">
    <w:name w:val="日期 Char2"/>
    <w:rsid w:val="008550E1"/>
    <w:rPr>
      <w:rFonts w:eastAsia="Calibri Light"/>
      <w:kern w:val="2"/>
      <w:sz w:val="32"/>
    </w:rPr>
  </w:style>
  <w:style w:type="character" w:customStyle="1" w:styleId="UHCharCharChar">
    <w:name w:val="UH正文 Char Char Char"/>
    <w:rsid w:val="008550E1"/>
    <w:rPr>
      <w:rFonts w:ascii="Microsoft YaHei UI" w:hAnsi="Microsoft YaHei UI" w:cs="Microsoft YaHei UI" w:hint="default"/>
      <w:kern w:val="2"/>
      <w:sz w:val="24"/>
      <w:szCs w:val="21"/>
    </w:rPr>
  </w:style>
  <w:style w:type="character" w:customStyle="1" w:styleId="afff9">
    <w:name w:val="页眉 字符"/>
    <w:rsid w:val="008550E1"/>
    <w:rPr>
      <w:kern w:val="2"/>
      <w:sz w:val="18"/>
      <w:szCs w:val="18"/>
    </w:rPr>
  </w:style>
  <w:style w:type="character" w:customStyle="1" w:styleId="Char27">
    <w:name w:val="页眉 Char2"/>
    <w:rsid w:val="008550E1"/>
    <w:rPr>
      <w:rFonts w:ascii="华文细黑" w:eastAsia="MS Gothic" w:hAnsi="华文细黑" w:cs="华文细黑"/>
      <w:kern w:val="0"/>
      <w:sz w:val="18"/>
      <w:szCs w:val="18"/>
      <w:lang w:val="en-GB"/>
    </w:rPr>
  </w:style>
  <w:style w:type="character" w:customStyle="1" w:styleId="4CharChar0">
    <w:name w:val="标题 4 Char Char"/>
    <w:link w:val="410"/>
    <w:rsid w:val="008550E1"/>
    <w:rPr>
      <w:rFonts w:eastAsia="长城仿宋"/>
      <w:bCs/>
      <w:sz w:val="28"/>
      <w:szCs w:val="28"/>
      <w:lang w:val="en-GB"/>
    </w:rPr>
  </w:style>
  <w:style w:type="paragraph" w:customStyle="1" w:styleId="410">
    <w:name w:val="标题 4_1"/>
    <w:basedOn w:val="a"/>
    <w:next w:val="a"/>
    <w:link w:val="4CharChar0"/>
    <w:rsid w:val="008550E1"/>
    <w:pPr>
      <w:keepNext/>
      <w:keepLines/>
      <w:spacing w:beforeLines="50" w:afterLines="50" w:line="360" w:lineRule="auto"/>
      <w:ind w:left="2160" w:hanging="420"/>
      <w:outlineLvl w:val="3"/>
    </w:pPr>
    <w:rPr>
      <w:rFonts w:eastAsia="长城仿宋"/>
      <w:bCs/>
      <w:sz w:val="28"/>
      <w:szCs w:val="28"/>
      <w:lang w:val="en-GB"/>
    </w:rPr>
  </w:style>
  <w:style w:type="character" w:customStyle="1" w:styleId="CharCharb">
    <w:name w:val="标准正文样式 Char Char"/>
    <w:link w:val="afffa"/>
    <w:rsid w:val="008550E1"/>
    <w:rPr>
      <w:kern w:val="2"/>
      <w:sz w:val="24"/>
    </w:rPr>
  </w:style>
  <w:style w:type="paragraph" w:customStyle="1" w:styleId="afffa">
    <w:name w:val="标准正文样式"/>
    <w:basedOn w:val="a"/>
    <w:link w:val="CharCharb"/>
    <w:rsid w:val="008550E1"/>
    <w:pPr>
      <w:spacing w:line="360" w:lineRule="auto"/>
      <w:ind w:firstLineChars="200" w:firstLine="200"/>
    </w:pPr>
    <w:rPr>
      <w:sz w:val="24"/>
    </w:rPr>
  </w:style>
  <w:style w:type="character" w:customStyle="1" w:styleId="-zyCharChar">
    <w:name w:val="正文-zy Char Char"/>
    <w:link w:val="-zy"/>
    <w:rsid w:val="008550E1"/>
    <w:rPr>
      <w:kern w:val="2"/>
      <w:sz w:val="24"/>
      <w:szCs w:val="22"/>
    </w:rPr>
  </w:style>
  <w:style w:type="paragraph" w:customStyle="1" w:styleId="-zy">
    <w:name w:val="正文-zy"/>
    <w:basedOn w:val="a"/>
    <w:link w:val="-zyCharChar"/>
    <w:rsid w:val="008550E1"/>
    <w:pPr>
      <w:spacing w:line="360" w:lineRule="auto"/>
      <w:ind w:firstLineChars="200" w:firstLine="480"/>
    </w:pPr>
    <w:rPr>
      <w:sz w:val="24"/>
      <w:szCs w:val="22"/>
    </w:rPr>
  </w:style>
  <w:style w:type="character" w:customStyle="1" w:styleId="Char1e">
    <w:name w:val="日期 Char1"/>
    <w:rsid w:val="008550E1"/>
    <w:rPr>
      <w:rFonts w:ascii="华文细黑" w:hAnsi="华文细黑" w:cs="华文细黑" w:hint="default"/>
      <w:sz w:val="24"/>
      <w:szCs w:val="24"/>
      <w:lang w:val="en-GB"/>
    </w:rPr>
  </w:style>
  <w:style w:type="character" w:customStyle="1" w:styleId="Char28">
    <w:name w:val="纯文本 Char2"/>
    <w:rsid w:val="008550E1"/>
    <w:rPr>
      <w:rFonts w:ascii="MS Gothic" w:hAnsi="Time" w:cs="Time"/>
      <w:kern w:val="2"/>
      <w:sz w:val="21"/>
      <w:szCs w:val="21"/>
    </w:rPr>
  </w:style>
  <w:style w:type="character" w:customStyle="1" w:styleId="Body1CharChar">
    <w:name w:val="Body1! Char Char"/>
    <w:link w:val="Body1"/>
    <w:rsid w:val="008550E1"/>
    <w:rPr>
      <w:szCs w:val="21"/>
    </w:rPr>
  </w:style>
  <w:style w:type="paragraph" w:customStyle="1" w:styleId="Body1">
    <w:name w:val="Body1!"/>
    <w:basedOn w:val="a"/>
    <w:link w:val="Body1CharChar"/>
    <w:rsid w:val="008550E1"/>
    <w:pPr>
      <w:widowControl/>
      <w:tabs>
        <w:tab w:val="left" w:pos="1247"/>
      </w:tabs>
      <w:spacing w:before="120" w:line="288" w:lineRule="auto"/>
      <w:ind w:left="1247" w:firstLineChars="200" w:firstLine="200"/>
    </w:pPr>
    <w:rPr>
      <w:szCs w:val="21"/>
    </w:rPr>
  </w:style>
  <w:style w:type="character" w:customStyle="1" w:styleId="CharCharc">
    <w:name w:val="五号正文（标准） Char Char"/>
    <w:link w:val="afffb"/>
    <w:rsid w:val="008550E1"/>
    <w:rPr>
      <w:rFonts w:ascii="Calibri Light" w:eastAsia="Calibri Light" w:hAnsi="MS Gothic"/>
      <w:kern w:val="2"/>
      <w:sz w:val="24"/>
      <w:szCs w:val="24"/>
    </w:rPr>
  </w:style>
  <w:style w:type="paragraph" w:customStyle="1" w:styleId="afffb">
    <w:name w:val="五号正文（标准）"/>
    <w:basedOn w:val="a"/>
    <w:link w:val="CharCharc"/>
    <w:rsid w:val="008550E1"/>
    <w:pPr>
      <w:spacing w:line="360" w:lineRule="auto"/>
    </w:pPr>
    <w:rPr>
      <w:rFonts w:ascii="Calibri Light" w:hAnsi="MS Gothic"/>
      <w:sz w:val="24"/>
      <w:szCs w:val="24"/>
    </w:rPr>
  </w:style>
  <w:style w:type="character" w:customStyle="1" w:styleId="Char1f">
    <w:name w:val="批注文字 Char1"/>
    <w:rsid w:val="008550E1"/>
    <w:rPr>
      <w:rFonts w:ascii="华文细黑" w:hAnsi="华文细黑"/>
      <w:sz w:val="24"/>
      <w:szCs w:val="24"/>
      <w:lang w:val="en-GB"/>
    </w:rPr>
  </w:style>
  <w:style w:type="character" w:customStyle="1" w:styleId="Char29">
    <w:name w:val="批注文字 Char2"/>
    <w:rsid w:val="008550E1"/>
    <w:rPr>
      <w:rFonts w:ascii="华文细黑" w:eastAsia="MS Gothic" w:hAnsi="华文细黑" w:cs="华文细黑"/>
      <w:kern w:val="0"/>
      <w:lang w:val="en-GB"/>
    </w:rPr>
  </w:style>
  <w:style w:type="character" w:customStyle="1" w:styleId="BCharCharChar">
    <w:name w:val="B Char Char Char"/>
    <w:rsid w:val="008550E1"/>
    <w:rPr>
      <w:rFonts w:ascii="MS Gothic" w:hAnsi="华文细黑"/>
      <w:b/>
      <w:sz w:val="24"/>
    </w:rPr>
  </w:style>
  <w:style w:type="character" w:customStyle="1" w:styleId="3Char10">
    <w:name w:val="标题 3 Char1"/>
    <w:aliases w:val="h3 Char1,H3 Char1,sect1.2.3 Char1,3 Char1,Heading Three Char,1.1.1.标题 3 Char,Heading 3 - old Char1,Level 3 Head Char1,level_3 Char,PIM 3 Char,prop3 Char,3heading Char,Heading 31 Char,3rd level Char,l3 Char1,CT Char1,1.1.1 Char,BOD 0 Char1"/>
    <w:rsid w:val="008550E1"/>
    <w:rPr>
      <w:rFonts w:ascii="华文细黑" w:eastAsia="长城仿宋" w:hAnsi="华文细黑"/>
      <w:bCs/>
      <w:sz w:val="30"/>
      <w:szCs w:val="30"/>
      <w:lang w:val="en-GB"/>
    </w:rPr>
  </w:style>
  <w:style w:type="character" w:customStyle="1" w:styleId="-CharCharChar">
    <w:name w:val="正文-段落 Char Char Char"/>
    <w:rsid w:val="008550E1"/>
    <w:rPr>
      <w:rFonts w:ascii="华文细黑" w:hAnsi="华文细黑" w:cs="MS Gothic"/>
      <w:sz w:val="24"/>
      <w:szCs w:val="24"/>
      <w:lang w:val="en-GB"/>
    </w:rPr>
  </w:style>
  <w:style w:type="character" w:customStyle="1" w:styleId="3Char11">
    <w:name w:val="正文文本 3 Char1"/>
    <w:rsid w:val="008550E1"/>
    <w:rPr>
      <w:rFonts w:ascii="华文细黑" w:hAnsi="华文细黑" w:cs="华文细黑" w:hint="default"/>
      <w:sz w:val="16"/>
      <w:szCs w:val="16"/>
      <w:lang w:val="en-GB"/>
    </w:rPr>
  </w:style>
  <w:style w:type="character" w:customStyle="1" w:styleId="BidCharChar">
    <w:name w:val="Bid_正文 Char Char"/>
    <w:link w:val="Bid"/>
    <w:rsid w:val="008550E1"/>
    <w:rPr>
      <w:sz w:val="24"/>
      <w:lang w:eastAsia="en-US" w:bidi="en-US"/>
    </w:rPr>
  </w:style>
  <w:style w:type="paragraph" w:customStyle="1" w:styleId="Bid">
    <w:name w:val="Bid_正文"/>
    <w:basedOn w:val="a3"/>
    <w:link w:val="BidCharChar"/>
    <w:rsid w:val="008550E1"/>
    <w:pPr>
      <w:spacing w:line="360" w:lineRule="auto"/>
      <w:ind w:firstLine="480"/>
      <w:jc w:val="left"/>
    </w:pPr>
    <w:rPr>
      <w:lang w:eastAsia="en-US" w:bidi="en-US"/>
    </w:rPr>
  </w:style>
  <w:style w:type="character" w:customStyle="1" w:styleId="8CharChar">
    <w:name w:val="标题 8 Char Char"/>
    <w:link w:val="800"/>
    <w:rsid w:val="008550E1"/>
    <w:rPr>
      <w:rFonts w:ascii="Microsoft YaHei UI" w:eastAsia="长城仿宋" w:hAnsi="Microsoft YaHei UI"/>
      <w:sz w:val="24"/>
      <w:szCs w:val="24"/>
      <w:lang w:val="en-GB"/>
    </w:rPr>
  </w:style>
  <w:style w:type="paragraph" w:customStyle="1" w:styleId="800">
    <w:name w:val="标题 8_0"/>
    <w:basedOn w:val="a"/>
    <w:next w:val="a"/>
    <w:link w:val="8CharChar"/>
    <w:rsid w:val="008550E1"/>
    <w:pPr>
      <w:keepNext/>
      <w:keepLines/>
      <w:spacing w:beforeLines="50" w:afterLines="50" w:line="360" w:lineRule="auto"/>
      <w:ind w:left="3840" w:hanging="420"/>
      <w:outlineLvl w:val="7"/>
    </w:pPr>
    <w:rPr>
      <w:rFonts w:ascii="Microsoft YaHei UI" w:eastAsia="长城仿宋" w:hAnsi="Microsoft YaHei UI"/>
      <w:sz w:val="24"/>
      <w:szCs w:val="24"/>
      <w:lang w:val="en-GB"/>
    </w:rPr>
  </w:style>
  <w:style w:type="character" w:customStyle="1" w:styleId="z-10">
    <w:name w:val="z-窗体底端 字符1"/>
    <w:rsid w:val="008550E1"/>
    <w:rPr>
      <w:rFonts w:ascii="Microsoft YaHei UI" w:hAnsi="Microsoft YaHei UI" w:cs="Microsoft YaHei UI"/>
      <w:vanish/>
      <w:sz w:val="16"/>
      <w:szCs w:val="16"/>
      <w:lang w:val="en-GB"/>
    </w:rPr>
  </w:style>
  <w:style w:type="character" w:customStyle="1" w:styleId="HCharChar">
    <w:name w:val="H正文 Char Char"/>
    <w:link w:val="H"/>
    <w:rsid w:val="008550E1"/>
    <w:rPr>
      <w:sz w:val="24"/>
    </w:rPr>
  </w:style>
  <w:style w:type="paragraph" w:customStyle="1" w:styleId="H">
    <w:name w:val="H正文"/>
    <w:basedOn w:val="a"/>
    <w:link w:val="HCharChar"/>
    <w:rsid w:val="008550E1"/>
    <w:pPr>
      <w:adjustRightInd w:val="0"/>
      <w:spacing w:line="360" w:lineRule="auto"/>
      <w:ind w:firstLine="482"/>
      <w:jc w:val="left"/>
    </w:pPr>
    <w:rPr>
      <w:sz w:val="24"/>
    </w:rPr>
  </w:style>
  <w:style w:type="character" w:customStyle="1" w:styleId="Charf0">
    <w:name w:val="列出段落 Char"/>
    <w:aliases w:val="List Char,List1 Char,表格段落 Char,lp1 Char,Use Case List Paragraph Char,Bullet for no #'s Char,Body Bullet Char,List bullet Char,List Paragraph 1 Char,Ref Char,B1 Char,bu1 Char,bu1 + Before:  0 pt Char,After:  6 pt Char,Figure_name Char,符号列表 Char"/>
    <w:link w:val="Style549"/>
    <w:uiPriority w:val="34"/>
    <w:qFormat/>
    <w:rsid w:val="008550E1"/>
    <w:rPr>
      <w:sz w:val="24"/>
      <w:szCs w:val="24"/>
      <w:lang w:val="en-GB"/>
    </w:rPr>
  </w:style>
  <w:style w:type="paragraph" w:customStyle="1" w:styleId="Style549">
    <w:name w:val="_Style 549"/>
    <w:basedOn w:val="a"/>
    <w:next w:val="afffc"/>
    <w:link w:val="Charf0"/>
    <w:rsid w:val="008550E1"/>
    <w:pPr>
      <w:widowControl/>
      <w:spacing w:line="360" w:lineRule="auto"/>
      <w:ind w:firstLineChars="200" w:firstLine="420"/>
      <w:jc w:val="left"/>
    </w:pPr>
    <w:rPr>
      <w:sz w:val="24"/>
      <w:szCs w:val="24"/>
      <w:lang w:val="en-GB"/>
    </w:rPr>
  </w:style>
  <w:style w:type="paragraph" w:styleId="afffc">
    <w:name w:val="List Paragraph"/>
    <w:basedOn w:val="a"/>
    <w:uiPriority w:val="34"/>
    <w:qFormat/>
    <w:rsid w:val="008550E1"/>
    <w:pPr>
      <w:ind w:firstLineChars="200" w:firstLine="420"/>
    </w:pPr>
  </w:style>
  <w:style w:type="character" w:customStyle="1" w:styleId="zzzzzzzzzzzzzzzzCharChar">
    <w:name w:val="zzzzzzzzzzzzzzzz Char Char"/>
    <w:link w:val="zzzzzzzzzzzzzzzz"/>
    <w:rsid w:val="008550E1"/>
    <w:rPr>
      <w:rFonts w:ascii="Cambria Math" w:hAnsi="Cambria Math" w:cs="MS Gothic"/>
      <w:sz w:val="24"/>
    </w:rPr>
  </w:style>
  <w:style w:type="paragraph" w:customStyle="1" w:styleId="zzzzzzzzzzzzzzzz">
    <w:name w:val="zzzzzzzzzzzzzzzz"/>
    <w:basedOn w:val="26"/>
    <w:link w:val="zzzzzzzzzzzzzzzzCharChar"/>
    <w:rsid w:val="008550E1"/>
    <w:pPr>
      <w:ind w:firstLine="480"/>
    </w:pPr>
    <w:rPr>
      <w:rFonts w:ascii="Cambria Math" w:hAnsi="Cambria Math"/>
    </w:rPr>
  </w:style>
  <w:style w:type="character" w:customStyle="1" w:styleId="CharChard">
    <w:name w:val="畅通工程项目建议书正文 Char Char"/>
    <w:link w:val="afffd"/>
    <w:rsid w:val="008550E1"/>
    <w:rPr>
      <w:rFonts w:ascii="MS Mincho" w:hAnsi="MS Mincho" w:cs="MS Mincho"/>
      <w:kern w:val="2"/>
      <w:sz w:val="24"/>
      <w:szCs w:val="32"/>
    </w:rPr>
  </w:style>
  <w:style w:type="paragraph" w:customStyle="1" w:styleId="afffd">
    <w:name w:val="畅通工程项目建议书正文"/>
    <w:basedOn w:val="a"/>
    <w:link w:val="CharChard"/>
    <w:rsid w:val="008550E1"/>
    <w:pPr>
      <w:spacing w:line="360" w:lineRule="auto"/>
      <w:ind w:firstLineChars="200" w:firstLine="200"/>
    </w:pPr>
    <w:rPr>
      <w:rFonts w:ascii="MS Mincho" w:hAnsi="MS Mincho" w:cs="MS Mincho"/>
      <w:sz w:val="24"/>
      <w:szCs w:val="32"/>
    </w:rPr>
  </w:style>
  <w:style w:type="character" w:customStyle="1" w:styleId="CharChare">
    <w:name w:val="新正文 Char Char"/>
    <w:rsid w:val="008550E1"/>
    <w:rPr>
      <w:rFonts w:ascii="华文细黑" w:hAnsi="华文细黑" w:cs="华文细黑" w:hint="default"/>
      <w:spacing w:val="10"/>
      <w:kern w:val="2"/>
      <w:sz w:val="24"/>
      <w:szCs w:val="24"/>
    </w:rPr>
  </w:style>
  <w:style w:type="character" w:customStyle="1" w:styleId="Bibliogrphy">
    <w:name w:val="Bibliogrphy"/>
    <w:rsid w:val="008550E1"/>
    <w:rPr>
      <w:rFonts w:ascii="华文细黑" w:eastAsia="MS Gothic" w:hAnsi="华文细黑" w:cs="华文细黑" w:hint="default"/>
      <w:b/>
      <w:sz w:val="32"/>
      <w:szCs w:val="22"/>
      <w:lang w:val="en-US" w:eastAsia="en-US"/>
    </w:rPr>
  </w:style>
  <w:style w:type="character" w:customStyle="1" w:styleId="4Char1">
    <w:name w:val="标题 4 Char1"/>
    <w:aliases w:val="H4 Char,PIM 4 Char,h4 Char,bl Char,bb Char,Titre4 Char,4th level Char,sect 1.2.3.4 Char,Ref Heading 1 Char,rh1 Char,Heading sql Char,h41 Char,h42 Char,h43 Char,h411 Char,h44 Char,h412 Char,h45 Char,h413 Char,h46 Char,h414 Char,h47 Char"/>
    <w:rsid w:val="008550E1"/>
    <w:rPr>
      <w:rFonts w:ascii="华文细黑" w:eastAsia="长城仿宋" w:hAnsi="华文细黑"/>
      <w:bCs/>
      <w:sz w:val="28"/>
      <w:szCs w:val="28"/>
      <w:lang w:val="en-GB"/>
    </w:rPr>
  </w:style>
  <w:style w:type="character" w:customStyle="1" w:styleId="afffe">
    <w:name w:val="正文首行缩进 字符"/>
    <w:rsid w:val="008550E1"/>
    <w:rPr>
      <w:rFonts w:ascii="华文细黑" w:hAnsi="华文细黑"/>
      <w:sz w:val="24"/>
      <w:szCs w:val="24"/>
      <w:lang w:val="en-GB"/>
    </w:rPr>
  </w:style>
  <w:style w:type="character" w:customStyle="1" w:styleId="2CharCharCharChar0">
    <w:name w:val="样式 正文缩进 + 首行缩进:  2 字符 Char Char Char Char"/>
    <w:rsid w:val="008550E1"/>
    <w:rPr>
      <w:rFonts w:ascii="华文细黑" w:hAnsi="华文细黑" w:cs="MS Gothic" w:hint="default"/>
      <w:kern w:val="2"/>
      <w:sz w:val="24"/>
    </w:rPr>
  </w:style>
  <w:style w:type="character" w:customStyle="1" w:styleId="001CharChar">
    <w:name w:val="标题001 Char Char"/>
    <w:link w:val="001"/>
    <w:rsid w:val="008550E1"/>
    <w:rPr>
      <w:rFonts w:eastAsia="长城仿宋"/>
      <w:sz w:val="28"/>
      <w:szCs w:val="24"/>
    </w:rPr>
  </w:style>
  <w:style w:type="paragraph" w:customStyle="1" w:styleId="001">
    <w:name w:val="标题001"/>
    <w:basedOn w:val="a"/>
    <w:link w:val="001CharChar"/>
    <w:rsid w:val="008550E1"/>
    <w:rPr>
      <w:rFonts w:eastAsia="长城仿宋"/>
      <w:sz w:val="28"/>
      <w:szCs w:val="24"/>
    </w:rPr>
  </w:style>
  <w:style w:type="character" w:customStyle="1" w:styleId="AltDCharChar">
    <w:name w:val="！正文顶格Alt+D Char Char"/>
    <w:link w:val="AltD"/>
    <w:rsid w:val="008550E1"/>
    <w:rPr>
      <w:rFonts w:ascii="MS Gothic" w:hAnsi="MS Gothic"/>
      <w:sz w:val="24"/>
      <w:szCs w:val="21"/>
    </w:rPr>
  </w:style>
  <w:style w:type="paragraph" w:customStyle="1" w:styleId="AltD">
    <w:name w:val="！正文顶格Alt+D"/>
    <w:basedOn w:val="a"/>
    <w:link w:val="AltDCharChar"/>
    <w:rsid w:val="008550E1"/>
    <w:pPr>
      <w:widowControl/>
      <w:spacing w:line="360" w:lineRule="auto"/>
      <w:ind w:firstLineChars="200" w:firstLine="480"/>
    </w:pPr>
    <w:rPr>
      <w:rFonts w:ascii="MS Gothic" w:hAnsi="MS Gothic"/>
      <w:sz w:val="24"/>
      <w:szCs w:val="21"/>
    </w:rPr>
  </w:style>
  <w:style w:type="character" w:customStyle="1" w:styleId="35">
    <w:name w:val="正文文本缩进 3 字符"/>
    <w:rsid w:val="008550E1"/>
    <w:rPr>
      <w:rFonts w:ascii="华文细黑" w:hAnsi="华文细黑"/>
      <w:sz w:val="16"/>
      <w:szCs w:val="16"/>
      <w:lang w:val="en-GB"/>
    </w:rPr>
  </w:style>
  <w:style w:type="character" w:customStyle="1" w:styleId="Char2a">
    <w:name w:val="批注框文本 Char2"/>
    <w:rsid w:val="008550E1"/>
    <w:rPr>
      <w:rFonts w:ascii="MS Mincho" w:eastAsia="MS Gothic" w:hAnsi="MS Mincho" w:cs="华文细黑"/>
      <w:kern w:val="0"/>
      <w:sz w:val="18"/>
      <w:szCs w:val="18"/>
      <w:lang w:val="en-GB"/>
    </w:rPr>
  </w:style>
  <w:style w:type="character" w:customStyle="1" w:styleId="1-CharChar">
    <w:name w:val="1样式-正文 Char Char"/>
    <w:link w:val="1-"/>
    <w:rsid w:val="008550E1"/>
    <w:rPr>
      <w:bCs/>
      <w:color w:val="000000"/>
      <w:kern w:val="2"/>
      <w:sz w:val="21"/>
      <w:szCs w:val="21"/>
      <w:lang w:val="zh-CN"/>
    </w:rPr>
  </w:style>
  <w:style w:type="paragraph" w:customStyle="1" w:styleId="1-">
    <w:name w:val="1样式-正文"/>
    <w:basedOn w:val="a"/>
    <w:link w:val="1-CharChar"/>
    <w:rsid w:val="008550E1"/>
    <w:pPr>
      <w:spacing w:line="360" w:lineRule="auto"/>
      <w:ind w:firstLine="482"/>
      <w:jc w:val="left"/>
    </w:pPr>
    <w:rPr>
      <w:bCs/>
      <w:color w:val="000000"/>
      <w:sz w:val="21"/>
      <w:szCs w:val="21"/>
      <w:lang w:val="zh-CN"/>
    </w:rPr>
  </w:style>
  <w:style w:type="character" w:customStyle="1" w:styleId="19">
    <w:name w:val="明显强调1"/>
    <w:rsid w:val="008550E1"/>
    <w:rPr>
      <w:b/>
      <w:bCs/>
      <w:i/>
      <w:iCs/>
      <w:color w:val="4F81BD"/>
    </w:rPr>
  </w:style>
  <w:style w:type="character" w:customStyle="1" w:styleId="Char2b">
    <w:name w:val="副标题 Char2"/>
    <w:rsid w:val="008550E1"/>
    <w:rPr>
      <w:rFonts w:ascii="Arial Narrow" w:hAnsi="Arial Narrow" w:cs="华文细黑"/>
      <w:b/>
      <w:bCs/>
      <w:kern w:val="28"/>
      <w:sz w:val="32"/>
      <w:szCs w:val="32"/>
    </w:rPr>
  </w:style>
  <w:style w:type="character" w:customStyle="1" w:styleId="Char1f0">
    <w:name w:val="文档结构图 Char1"/>
    <w:rsid w:val="008550E1"/>
    <w:rPr>
      <w:rFonts w:ascii="Calibri" w:eastAsia="Calibri" w:hAnsi="华文细黑" w:hint="eastAsia"/>
      <w:sz w:val="18"/>
      <w:szCs w:val="18"/>
      <w:lang w:val="en-GB"/>
    </w:rPr>
  </w:style>
  <w:style w:type="character" w:customStyle="1" w:styleId="CharCharf">
    <w:name w:val="[正文行首缩进] Char Char"/>
    <w:link w:val="affff"/>
    <w:rsid w:val="008550E1"/>
    <w:rPr>
      <w:bCs/>
      <w:color w:val="000000"/>
      <w:kern w:val="2"/>
      <w:sz w:val="24"/>
      <w:szCs w:val="24"/>
    </w:rPr>
  </w:style>
  <w:style w:type="paragraph" w:customStyle="1" w:styleId="affff">
    <w:name w:val="[正文行首缩进]"/>
    <w:link w:val="CharCharf"/>
    <w:rsid w:val="008550E1"/>
    <w:pPr>
      <w:widowControl w:val="0"/>
      <w:spacing w:line="360" w:lineRule="auto"/>
      <w:ind w:firstLineChars="200" w:firstLine="200"/>
      <w:jc w:val="both"/>
    </w:pPr>
    <w:rPr>
      <w:bCs/>
      <w:color w:val="000000"/>
      <w:kern w:val="2"/>
      <w:sz w:val="24"/>
      <w:szCs w:val="24"/>
    </w:rPr>
  </w:style>
  <w:style w:type="character" w:customStyle="1" w:styleId="affff0">
    <w:name w:val="题注 字符"/>
    <w:aliases w:val=" Char1 字符, Char Char Char Char Char 字符,表 字符,信息主题 字符,题注(图注) 字符,Char Char Char Char Char 字符,题注(图注) + 居中 字符, Char3 字符, Char2 字符, Char2 Char 字符,题注-QBPT 字符,题注-QBPT Char 字符,Char2 字符,Char2 Char 字符,Caption - Centre Graphic 字符,Char3 字符,题注－图 字符,题注(表) 字符"/>
    <w:rsid w:val="008550E1"/>
    <w:rPr>
      <w:rFonts w:ascii="华文细黑" w:hAnsi="华文细黑"/>
      <w:sz w:val="21"/>
      <w:szCs w:val="21"/>
      <w:lang w:val="en-GB"/>
    </w:rPr>
  </w:style>
  <w:style w:type="character" w:customStyle="1" w:styleId="Char33">
    <w:name w:val="脚注文本 Char3"/>
    <w:rsid w:val="008550E1"/>
    <w:rPr>
      <w:rFonts w:eastAsia="Calibri Light"/>
      <w:kern w:val="2"/>
      <w:sz w:val="18"/>
      <w:szCs w:val="18"/>
    </w:rPr>
  </w:style>
  <w:style w:type="character" w:customStyle="1" w:styleId="06-sinobest-CharChar">
    <w:name w:val="06-sinobest-正文 Char Char"/>
    <w:link w:val="06-sinobest-"/>
    <w:rsid w:val="008550E1"/>
    <w:rPr>
      <w:sz w:val="24"/>
    </w:rPr>
  </w:style>
  <w:style w:type="paragraph" w:customStyle="1" w:styleId="06-sinobest-">
    <w:name w:val="06-sinobest-正文"/>
    <w:basedOn w:val="a"/>
    <w:link w:val="06-sinobest-CharChar"/>
    <w:rsid w:val="008550E1"/>
    <w:pPr>
      <w:spacing w:line="360" w:lineRule="auto"/>
      <w:ind w:firstLineChars="200" w:firstLine="480"/>
    </w:pPr>
    <w:rPr>
      <w:sz w:val="24"/>
    </w:rPr>
  </w:style>
  <w:style w:type="character" w:customStyle="1" w:styleId="3Char12">
    <w:name w:val="正文文本缩进 3 Char1"/>
    <w:rsid w:val="008550E1"/>
    <w:rPr>
      <w:rFonts w:ascii="华文细黑" w:hAnsi="华文细黑" w:cs="华文细黑" w:hint="default"/>
      <w:sz w:val="16"/>
      <w:szCs w:val="16"/>
      <w:lang w:val="en-GB"/>
    </w:rPr>
  </w:style>
  <w:style w:type="character" w:customStyle="1" w:styleId="yenormalCharChar">
    <w:name w:val="ye normal Char Char"/>
    <w:link w:val="yenormal"/>
    <w:rsid w:val="008550E1"/>
    <w:rPr>
      <w:rFonts w:ascii="MS Gothic" w:hAnsi="MS Gothic"/>
      <w:sz w:val="24"/>
      <w:szCs w:val="24"/>
    </w:rPr>
  </w:style>
  <w:style w:type="paragraph" w:customStyle="1" w:styleId="yenormal">
    <w:name w:val="ye normal"/>
    <w:basedOn w:val="a"/>
    <w:link w:val="yenormalCharChar"/>
    <w:rsid w:val="008550E1"/>
    <w:pPr>
      <w:adjustRightInd w:val="0"/>
      <w:spacing w:line="360" w:lineRule="auto"/>
      <w:ind w:firstLineChars="200" w:firstLine="480"/>
    </w:pPr>
    <w:rPr>
      <w:rFonts w:ascii="MS Gothic" w:hAnsi="MS Gothic"/>
      <w:sz w:val="24"/>
      <w:szCs w:val="24"/>
    </w:rPr>
  </w:style>
  <w:style w:type="character" w:customStyle="1" w:styleId="9Char1">
    <w:name w:val="标题 9 Char1"/>
    <w:aliases w:val="H9 Char,Legal Level 1.1.1.1. Char,PIM 9 Char,图的编号 Char,不用9 Char,正文九级标题 Char,ITT t9 Char,huh Char,三级标题 Char,未用 Char,Appendix Char,Titre 10 Char,tt Char,table title Char,标题 45 Char,Figure Heading Char,FH Char,ft Char,heading 9 Char,HF Char"/>
    <w:rsid w:val="008550E1"/>
    <w:rPr>
      <w:rFonts w:ascii="Microsoft YaHei UI" w:eastAsia="长城仿宋" w:hAnsi="Microsoft YaHei UI"/>
      <w:sz w:val="24"/>
      <w:lang w:val="en-GB"/>
    </w:rPr>
  </w:style>
  <w:style w:type="character" w:customStyle="1" w:styleId="2Char13">
    <w:name w:val="正文文本 2 Char1"/>
    <w:rsid w:val="008550E1"/>
    <w:rPr>
      <w:rFonts w:ascii="华文细黑" w:hAnsi="华文细黑" w:cs="华文细黑" w:hint="default"/>
      <w:sz w:val="24"/>
      <w:szCs w:val="24"/>
      <w:lang w:val="en-GB"/>
    </w:rPr>
  </w:style>
  <w:style w:type="character" w:customStyle="1" w:styleId="ca-342">
    <w:name w:val="ca-342"/>
    <w:rsid w:val="008550E1"/>
  </w:style>
  <w:style w:type="character" w:customStyle="1" w:styleId="2b">
    <w:name w:val="正文首行缩进 2 字符"/>
    <w:rsid w:val="008550E1"/>
    <w:rPr>
      <w:rFonts w:ascii="华文细黑" w:hAnsi="华文细黑"/>
      <w:sz w:val="24"/>
      <w:szCs w:val="24"/>
      <w:lang w:val="en-GB"/>
    </w:rPr>
  </w:style>
  <w:style w:type="character" w:customStyle="1" w:styleId="CharCharf0">
    <w:name w:val="湛江正文 Char Char"/>
    <w:link w:val="affff1"/>
    <w:rsid w:val="008550E1"/>
    <w:rPr>
      <w:sz w:val="24"/>
    </w:rPr>
  </w:style>
  <w:style w:type="paragraph" w:customStyle="1" w:styleId="affff1">
    <w:name w:val="湛江正文"/>
    <w:basedOn w:val="a"/>
    <w:link w:val="CharCharf0"/>
    <w:rsid w:val="008550E1"/>
    <w:pPr>
      <w:spacing w:line="360" w:lineRule="auto"/>
      <w:ind w:firstLineChars="200" w:firstLine="480"/>
    </w:pPr>
    <w:rPr>
      <w:sz w:val="24"/>
    </w:rPr>
  </w:style>
  <w:style w:type="character" w:customStyle="1" w:styleId="Char2c">
    <w:name w:val="文档结构图 Char2"/>
    <w:rsid w:val="008550E1"/>
    <w:rPr>
      <w:rFonts w:ascii="MS Gothic" w:eastAsia="MS Gothic" w:hAnsi="MS Mincho" w:cs="华文细黑"/>
      <w:kern w:val="0"/>
      <w:sz w:val="18"/>
      <w:szCs w:val="18"/>
      <w:lang w:val="en-GB"/>
    </w:rPr>
  </w:style>
  <w:style w:type="character" w:customStyle="1" w:styleId="newCharChar">
    <w:name w:val="正文new Char Char"/>
    <w:link w:val="new"/>
    <w:rsid w:val="008550E1"/>
    <w:rPr>
      <w:rFonts w:ascii="MS Gothic" w:hAnsi="MS Gothic"/>
      <w:color w:val="000000"/>
      <w:kern w:val="2"/>
      <w:sz w:val="24"/>
      <w:szCs w:val="24"/>
    </w:rPr>
  </w:style>
  <w:style w:type="paragraph" w:customStyle="1" w:styleId="new">
    <w:name w:val="正文new"/>
    <w:basedOn w:val="a"/>
    <w:link w:val="newCharChar"/>
    <w:rsid w:val="008550E1"/>
    <w:pPr>
      <w:spacing w:beforeLines="50" w:afterLines="50"/>
      <w:ind w:firstLine="420"/>
    </w:pPr>
    <w:rPr>
      <w:rFonts w:ascii="MS Gothic" w:hAnsi="MS Gothic"/>
      <w:color w:val="000000"/>
      <w:sz w:val="24"/>
      <w:szCs w:val="24"/>
    </w:rPr>
  </w:style>
  <w:style w:type="paragraph" w:customStyle="1" w:styleId="font13">
    <w:name w:val="font13"/>
    <w:basedOn w:val="a"/>
    <w:rsid w:val="008550E1"/>
    <w:pPr>
      <w:widowControl/>
      <w:spacing w:before="100" w:beforeAutospacing="1" w:after="100" w:afterAutospacing="1"/>
      <w:jc w:val="left"/>
    </w:pPr>
    <w:rPr>
      <w:rFonts w:ascii="MS Gothic" w:eastAsia="MS Gothic" w:hAnsi="MS Gothic" w:cs="MS Gothic"/>
      <w:kern w:val="0"/>
      <w:sz w:val="18"/>
      <w:szCs w:val="18"/>
    </w:rPr>
  </w:style>
  <w:style w:type="paragraph" w:customStyle="1" w:styleId="1a">
    <w:name w:val="正文缩进1"/>
    <w:basedOn w:val="a"/>
    <w:rsid w:val="008550E1"/>
    <w:pPr>
      <w:spacing w:line="360" w:lineRule="auto"/>
      <w:ind w:firstLineChars="200" w:firstLine="420"/>
    </w:pPr>
    <w:rPr>
      <w:rFonts w:ascii="Century" w:eastAsia="MS Gothic" w:hAnsi="Century"/>
      <w:kern w:val="0"/>
      <w:sz w:val="24"/>
      <w:szCs w:val="21"/>
    </w:rPr>
  </w:style>
  <w:style w:type="paragraph" w:customStyle="1" w:styleId="font12">
    <w:name w:val="font12"/>
    <w:basedOn w:val="a"/>
    <w:rsid w:val="008550E1"/>
    <w:pPr>
      <w:widowControl/>
      <w:spacing w:before="100" w:beforeAutospacing="1" w:after="100" w:afterAutospacing="1"/>
      <w:jc w:val="left"/>
    </w:pPr>
    <w:rPr>
      <w:rFonts w:ascii="MS Gothic" w:eastAsia="MS Gothic" w:hAnsi="MS Gothic" w:cs="MS Gothic"/>
      <w:kern w:val="0"/>
      <w:sz w:val="20"/>
    </w:rPr>
  </w:style>
  <w:style w:type="paragraph" w:customStyle="1" w:styleId="xl24">
    <w:name w:val="xl24"/>
    <w:basedOn w:val="a"/>
    <w:rsid w:val="008550E1"/>
    <w:pPr>
      <w:widowControl/>
      <w:spacing w:before="100" w:beforeAutospacing="1" w:after="100" w:afterAutospacing="1"/>
      <w:jc w:val="center"/>
    </w:pPr>
    <w:rPr>
      <w:rFonts w:ascii="MS Gothic" w:eastAsia="MS Gothic" w:hAnsi="MS Gothic"/>
      <w:kern w:val="0"/>
      <w:sz w:val="24"/>
      <w:szCs w:val="24"/>
    </w:rPr>
  </w:style>
  <w:style w:type="paragraph" w:customStyle="1" w:styleId="font10">
    <w:name w:val="font10"/>
    <w:basedOn w:val="a"/>
    <w:rsid w:val="008550E1"/>
    <w:pPr>
      <w:widowControl/>
      <w:spacing w:before="100" w:beforeAutospacing="1" w:after="100" w:afterAutospacing="1"/>
      <w:jc w:val="left"/>
    </w:pPr>
    <w:rPr>
      <w:rFonts w:ascii="MS Gothic" w:eastAsia="MS Gothic" w:hAnsi="MS Gothic" w:cs="MS Gothic"/>
      <w:kern w:val="0"/>
      <w:sz w:val="20"/>
    </w:rPr>
  </w:style>
  <w:style w:type="paragraph" w:customStyle="1" w:styleId="CharCharCharChar">
    <w:name w:val="Char Char Char Char"/>
    <w:basedOn w:val="a6"/>
    <w:rsid w:val="008550E1"/>
    <w:pPr>
      <w:shd w:val="clear" w:color="auto" w:fill="000080"/>
      <w:spacing w:beforeLines="100" w:afterLines="100" w:line="360" w:lineRule="auto"/>
      <w:ind w:firstLineChars="200" w:firstLine="200"/>
    </w:pPr>
    <w:rPr>
      <w:rFonts w:ascii="MS Mincho" w:hAnsi="MS Mincho"/>
      <w:sz w:val="24"/>
      <w:szCs w:val="24"/>
    </w:rPr>
  </w:style>
  <w:style w:type="paragraph" w:customStyle="1" w:styleId="font15">
    <w:name w:val="font15"/>
    <w:basedOn w:val="a"/>
    <w:rsid w:val="008550E1"/>
    <w:pPr>
      <w:widowControl/>
      <w:spacing w:before="100" w:beforeAutospacing="1" w:after="100" w:afterAutospacing="1"/>
      <w:jc w:val="left"/>
    </w:pPr>
    <w:rPr>
      <w:rFonts w:ascii="Century" w:eastAsia="MS Gothic" w:hAnsi="Century"/>
      <w:color w:val="FF0000"/>
      <w:kern w:val="0"/>
      <w:sz w:val="20"/>
    </w:rPr>
  </w:style>
  <w:style w:type="paragraph" w:customStyle="1" w:styleId="affff2">
    <w:name w:val="正文 缩进"/>
    <w:basedOn w:val="a"/>
    <w:rsid w:val="008550E1"/>
    <w:pPr>
      <w:snapToGrid w:val="0"/>
      <w:spacing w:line="300" w:lineRule="auto"/>
      <w:ind w:firstLineChars="200" w:firstLine="560"/>
    </w:pPr>
    <w:rPr>
      <w:rFonts w:ascii="Century" w:eastAsia="MS Gothic" w:hAnsi="Century" w:cs="MS Gothic"/>
      <w:sz w:val="24"/>
    </w:rPr>
  </w:style>
  <w:style w:type="paragraph" w:customStyle="1" w:styleId="affff3">
    <w:name w:val="常用正文"/>
    <w:basedOn w:val="a"/>
    <w:rsid w:val="008550E1"/>
    <w:pPr>
      <w:spacing w:line="360" w:lineRule="auto"/>
      <w:ind w:firstLineChars="200" w:firstLine="200"/>
    </w:pPr>
    <w:rPr>
      <w:rFonts w:ascii="Century" w:eastAsia="MS Gothic" w:hAnsi="Century"/>
      <w:sz w:val="24"/>
      <w:szCs w:val="21"/>
    </w:rPr>
  </w:style>
  <w:style w:type="paragraph" w:customStyle="1" w:styleId="font11">
    <w:name w:val="font11"/>
    <w:basedOn w:val="a"/>
    <w:rsid w:val="008550E1"/>
    <w:pPr>
      <w:widowControl/>
      <w:spacing w:before="100" w:beforeAutospacing="1" w:after="100" w:afterAutospacing="1"/>
      <w:jc w:val="left"/>
    </w:pPr>
    <w:rPr>
      <w:rFonts w:ascii="MS Gothic" w:eastAsia="MS Gothic" w:hAnsi="MS Gothic" w:cs="MS Gothic"/>
      <w:color w:val="000000"/>
      <w:kern w:val="0"/>
      <w:sz w:val="20"/>
    </w:rPr>
  </w:style>
  <w:style w:type="paragraph" w:customStyle="1" w:styleId="Char1CharCharCharCharChar1CharCharCharCharCharChar1Char">
    <w:name w:val="Char1 Char Char Char Char Char1 Char Char Char Char Char Char1 Char"/>
    <w:basedOn w:val="a"/>
    <w:rsid w:val="008550E1"/>
    <w:pPr>
      <w:tabs>
        <w:tab w:val="left" w:pos="420"/>
      </w:tabs>
      <w:ind w:left="420" w:hanging="420"/>
    </w:pPr>
    <w:rPr>
      <w:rFonts w:ascii="Century" w:eastAsia="MS Gothic" w:hAnsi="Century"/>
      <w:sz w:val="21"/>
      <w:szCs w:val="24"/>
    </w:rPr>
  </w:style>
  <w:style w:type="paragraph" w:customStyle="1" w:styleId="2156">
    <w:name w:val="样式 段落缩进2 小四 + 段前: 15.6 磅"/>
    <w:basedOn w:val="a"/>
    <w:rsid w:val="008550E1"/>
    <w:pPr>
      <w:spacing w:before="312" w:line="360" w:lineRule="auto"/>
      <w:ind w:firstLineChars="200" w:firstLine="480"/>
    </w:pPr>
    <w:rPr>
      <w:rFonts w:ascii="MS Gothic" w:eastAsia="MS Gothic" w:hAnsi="MS Gothic"/>
      <w:sz w:val="24"/>
    </w:rPr>
  </w:style>
  <w:style w:type="paragraph" w:customStyle="1" w:styleId="affff4">
    <w:name w:val="新正文"/>
    <w:basedOn w:val="a"/>
    <w:rsid w:val="008550E1"/>
    <w:pPr>
      <w:spacing w:after="120" w:line="360" w:lineRule="auto"/>
      <w:ind w:firstLine="540"/>
    </w:pPr>
    <w:rPr>
      <w:rFonts w:ascii="Century" w:eastAsia="MS Gothic" w:hAnsi="Century"/>
      <w:spacing w:val="10"/>
      <w:sz w:val="24"/>
      <w:szCs w:val="24"/>
    </w:rPr>
  </w:style>
  <w:style w:type="paragraph" w:customStyle="1" w:styleId="1b">
    <w:name w:val="普通(网站)1"/>
    <w:basedOn w:val="a"/>
    <w:rsid w:val="008550E1"/>
    <w:pPr>
      <w:widowControl/>
      <w:spacing w:before="100" w:beforeAutospacing="1" w:after="100" w:afterAutospacing="1"/>
      <w:jc w:val="left"/>
    </w:pPr>
    <w:rPr>
      <w:rFonts w:ascii="MS Gothic" w:hAnsi="MS Gothic" w:cs="MS Gothic"/>
      <w:sz w:val="24"/>
      <w:szCs w:val="24"/>
    </w:rPr>
  </w:style>
  <w:style w:type="paragraph" w:customStyle="1" w:styleId="affff5">
    <w:name w:val="插图居中"/>
    <w:next w:val="a"/>
    <w:rsid w:val="008550E1"/>
    <w:pPr>
      <w:spacing w:beforeLines="50" w:afterLines="50" w:line="360" w:lineRule="auto"/>
      <w:ind w:leftChars="-177" w:left="-425"/>
      <w:jc w:val="center"/>
    </w:pPr>
    <w:rPr>
      <w:rFonts w:ascii="Century" w:hAnsi="Century"/>
      <w:kern w:val="2"/>
      <w:sz w:val="24"/>
      <w:szCs w:val="24"/>
    </w:rPr>
  </w:style>
  <w:style w:type="paragraph" w:customStyle="1" w:styleId="affff6">
    <w:name w:val="封面标准名称"/>
    <w:rsid w:val="008550E1"/>
    <w:pPr>
      <w:widowControl w:val="0"/>
      <w:spacing w:line="680" w:lineRule="exact"/>
      <w:jc w:val="center"/>
    </w:pPr>
    <w:rPr>
      <w:rFonts w:ascii="长城仿宋" w:eastAsia="长城仿宋" w:hAnsi="Century"/>
      <w:sz w:val="52"/>
    </w:rPr>
  </w:style>
  <w:style w:type="paragraph" w:customStyle="1" w:styleId="affff7">
    <w:name w:val="*正文"/>
    <w:basedOn w:val="a"/>
    <w:rsid w:val="008550E1"/>
    <w:pPr>
      <w:spacing w:line="360" w:lineRule="auto"/>
      <w:ind w:firstLineChars="200" w:firstLine="480"/>
      <w:jc w:val="left"/>
    </w:pPr>
    <w:rPr>
      <w:rFonts w:ascii="Calibri Light" w:eastAsia="MS Gothic" w:hAnsi="Century"/>
      <w:sz w:val="24"/>
      <w:szCs w:val="28"/>
    </w:rPr>
  </w:style>
  <w:style w:type="paragraph" w:customStyle="1" w:styleId="TableText">
    <w:name w:val="Table Text"/>
    <w:basedOn w:val="a"/>
    <w:rsid w:val="008550E1"/>
    <w:pPr>
      <w:widowControl/>
      <w:spacing w:before="60" w:after="60"/>
      <w:jc w:val="left"/>
    </w:pPr>
    <w:rPr>
      <w:szCs w:val="24"/>
    </w:rPr>
  </w:style>
  <w:style w:type="paragraph" w:customStyle="1" w:styleId="200">
    <w:name w:val="正文_2_0"/>
    <w:rsid w:val="008550E1"/>
    <w:pPr>
      <w:widowControl w:val="0"/>
      <w:jc w:val="both"/>
    </w:pPr>
    <w:rPr>
      <w:rFonts w:ascii="Century" w:hAnsi="Century"/>
      <w:kern w:val="2"/>
      <w:sz w:val="21"/>
      <w:szCs w:val="24"/>
    </w:rPr>
  </w:style>
  <w:style w:type="paragraph" w:customStyle="1" w:styleId="font14">
    <w:name w:val="font14"/>
    <w:basedOn w:val="a"/>
    <w:rsid w:val="008550E1"/>
    <w:pPr>
      <w:widowControl/>
      <w:spacing w:before="100" w:beforeAutospacing="1" w:after="100" w:afterAutospacing="1"/>
      <w:jc w:val="left"/>
    </w:pPr>
    <w:rPr>
      <w:rFonts w:ascii="MS Gothic" w:eastAsia="MS Gothic" w:hAnsi="MS Gothic" w:cs="MS Gothic"/>
      <w:kern w:val="0"/>
      <w:sz w:val="20"/>
    </w:rPr>
  </w:style>
  <w:style w:type="paragraph" w:customStyle="1" w:styleId="1c">
    <w:name w:val="列表段落1"/>
    <w:basedOn w:val="a"/>
    <w:rsid w:val="008550E1"/>
    <w:pPr>
      <w:spacing w:line="360" w:lineRule="auto"/>
      <w:ind w:firstLineChars="200" w:firstLine="420"/>
    </w:pPr>
    <w:rPr>
      <w:rFonts w:ascii="Century" w:eastAsia="MS Gothic" w:hAnsi="Century"/>
      <w:kern w:val="0"/>
      <w:sz w:val="24"/>
    </w:rPr>
  </w:style>
  <w:style w:type="paragraph" w:customStyle="1" w:styleId="GB2312GB231207415">
    <w:name w:val="样式 (西文) 仿宋_GB2312 (中文) 仿宋_GB2312 小四 首行缩进:  0.74 厘米 行距: 1.5 倍..."/>
    <w:basedOn w:val="a"/>
    <w:rsid w:val="008550E1"/>
    <w:pPr>
      <w:spacing w:line="360" w:lineRule="auto"/>
      <w:ind w:firstLine="420"/>
    </w:pPr>
    <w:rPr>
      <w:rFonts w:ascii="Century" w:eastAsia="MS Gothic" w:hAnsi="Century"/>
      <w:sz w:val="24"/>
    </w:rPr>
  </w:style>
  <w:style w:type="paragraph" w:customStyle="1" w:styleId="affff8">
    <w:name w:val="正文－插图"/>
    <w:basedOn w:val="a"/>
    <w:next w:val="a"/>
    <w:rsid w:val="008550E1"/>
    <w:pPr>
      <w:widowControl/>
      <w:jc w:val="center"/>
    </w:pPr>
    <w:rPr>
      <w:rFonts w:ascii="Century" w:eastAsia="MS Gothic" w:hAnsi="Century" w:cs="MS Gothic"/>
      <w:sz w:val="24"/>
      <w:szCs w:val="24"/>
      <w:lang w:val="en-GB"/>
    </w:rPr>
  </w:style>
  <w:style w:type="paragraph" w:customStyle="1" w:styleId="affff9">
    <w:name w:val="四号正文"/>
    <w:basedOn w:val="a"/>
    <w:rsid w:val="008550E1"/>
    <w:pPr>
      <w:spacing w:line="360" w:lineRule="auto"/>
      <w:ind w:firstLineChars="200" w:firstLine="560"/>
    </w:pPr>
    <w:rPr>
      <w:rFonts w:ascii="Century" w:eastAsia="MS Gothic" w:hAnsi="Century"/>
      <w:sz w:val="28"/>
      <w:szCs w:val="28"/>
    </w:rPr>
  </w:style>
  <w:style w:type="paragraph" w:customStyle="1" w:styleId="xl83">
    <w:name w:val="xl83"/>
    <w:basedOn w:val="a"/>
    <w:rsid w:val="008550E1"/>
    <w:pPr>
      <w:widowControl/>
      <w:spacing w:before="100" w:beforeAutospacing="1" w:after="100" w:afterAutospacing="1"/>
      <w:jc w:val="center"/>
    </w:pPr>
    <w:rPr>
      <w:rFonts w:ascii="MS Gothic" w:eastAsia="MS Gothic" w:hAnsi="MS Gothic" w:cs="MS Gothic"/>
      <w:kern w:val="0"/>
      <w:sz w:val="24"/>
      <w:szCs w:val="24"/>
    </w:rPr>
  </w:style>
  <w:style w:type="paragraph" w:customStyle="1" w:styleId="xl81">
    <w:name w:val="xl81"/>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MS Gothic" w:eastAsia="MS Gothic" w:hAnsi="MS Gothic" w:cs="MS Gothic"/>
      <w:kern w:val="0"/>
      <w:sz w:val="20"/>
    </w:rPr>
  </w:style>
  <w:style w:type="paragraph" w:customStyle="1" w:styleId="2c">
    <w:name w:val="!标题2"/>
    <w:basedOn w:val="a"/>
    <w:next w:val="a"/>
    <w:rsid w:val="008550E1"/>
    <w:pPr>
      <w:spacing w:line="360" w:lineRule="auto"/>
      <w:ind w:left="576" w:hanging="576"/>
      <w:outlineLvl w:val="1"/>
    </w:pPr>
    <w:rPr>
      <w:rFonts w:ascii="Century" w:eastAsia="等线 Light" w:hAnsi="Century"/>
      <w:b/>
      <w:kern w:val="0"/>
      <w:sz w:val="30"/>
    </w:rPr>
  </w:style>
  <w:style w:type="paragraph" w:customStyle="1" w:styleId="style17">
    <w:name w:val="style17"/>
    <w:basedOn w:val="a"/>
    <w:rsid w:val="008550E1"/>
    <w:pPr>
      <w:widowControl/>
      <w:spacing w:before="100" w:beforeAutospacing="1" w:after="100" w:afterAutospacing="1"/>
      <w:jc w:val="left"/>
    </w:pPr>
    <w:rPr>
      <w:rFonts w:ascii="长城仿宋" w:eastAsia="长城仿宋" w:hAnsi="MS Gothic" w:cs="MS Gothic"/>
      <w:b/>
      <w:bCs/>
      <w:kern w:val="0"/>
      <w:sz w:val="21"/>
      <w:szCs w:val="21"/>
    </w:rPr>
  </w:style>
  <w:style w:type="paragraph" w:customStyle="1" w:styleId="affffa">
    <w:name w:val="二级序号正文"/>
    <w:basedOn w:val="affff3"/>
    <w:next w:val="affff3"/>
    <w:rsid w:val="008550E1"/>
    <w:pPr>
      <w:ind w:firstLineChars="150" w:firstLine="361"/>
      <w:jc w:val="left"/>
    </w:pPr>
    <w:rPr>
      <w:b/>
    </w:rPr>
  </w:style>
  <w:style w:type="paragraph" w:customStyle="1" w:styleId="msonormal0">
    <w:name w:val="msonormal"/>
    <w:basedOn w:val="a"/>
    <w:rsid w:val="008550E1"/>
    <w:pPr>
      <w:widowControl/>
      <w:spacing w:before="100" w:beforeAutospacing="1" w:after="100" w:afterAutospacing="1"/>
      <w:jc w:val="left"/>
    </w:pPr>
    <w:rPr>
      <w:rFonts w:ascii="MS Gothic" w:eastAsia="MS Gothic" w:hAnsi="MS Gothic" w:cs="MS Gothic"/>
      <w:kern w:val="0"/>
      <w:sz w:val="24"/>
      <w:szCs w:val="24"/>
    </w:rPr>
  </w:style>
  <w:style w:type="paragraph" w:customStyle="1" w:styleId="affffb">
    <w:name w:val="一级"/>
    <w:basedOn w:val="1"/>
    <w:rsid w:val="008550E1"/>
    <w:pPr>
      <w:keepNext w:val="0"/>
      <w:tabs>
        <w:tab w:val="clear" w:pos="432"/>
      </w:tabs>
      <w:spacing w:beforeLines="50" w:afterLines="50"/>
      <w:ind w:left="420" w:hanging="420"/>
    </w:pPr>
    <w:rPr>
      <w:bCs/>
      <w:sz w:val="40"/>
      <w:szCs w:val="44"/>
      <w:lang w:val="zh-CN"/>
    </w:rPr>
  </w:style>
  <w:style w:type="paragraph" w:customStyle="1" w:styleId="WW-1">
    <w:name w:val="WW-正文缩进1"/>
    <w:basedOn w:val="a"/>
    <w:rsid w:val="008550E1"/>
    <w:pPr>
      <w:suppressAutoHyphens/>
      <w:spacing w:line="400" w:lineRule="atLeast"/>
      <w:ind w:left="567" w:firstLine="510"/>
    </w:pPr>
    <w:rPr>
      <w:rFonts w:ascii="Century" w:eastAsia="MS Gothic" w:hAnsi="Century"/>
      <w:sz w:val="24"/>
      <w:lang w:eastAsia="ar-SA"/>
    </w:rPr>
  </w:style>
  <w:style w:type="paragraph" w:customStyle="1" w:styleId="pic-info">
    <w:name w:val="pic-info"/>
    <w:basedOn w:val="a"/>
    <w:rsid w:val="008550E1"/>
    <w:pPr>
      <w:widowControl/>
      <w:spacing w:before="100" w:beforeAutospacing="1" w:after="100" w:afterAutospacing="1"/>
      <w:jc w:val="left"/>
    </w:pPr>
    <w:rPr>
      <w:rFonts w:ascii="MS Gothic" w:eastAsia="MS Gothic" w:hAnsi="MS Gothic" w:cs="MS Gothic"/>
      <w:kern w:val="0"/>
      <w:sz w:val="24"/>
      <w:szCs w:val="24"/>
    </w:rPr>
  </w:style>
  <w:style w:type="paragraph" w:customStyle="1" w:styleId="--">
    <w:name w:val="--规划正文"/>
    <w:basedOn w:val="a"/>
    <w:rsid w:val="008550E1"/>
    <w:pPr>
      <w:spacing w:line="360" w:lineRule="auto"/>
      <w:ind w:firstLineChars="200" w:firstLine="200"/>
    </w:pPr>
    <w:rPr>
      <w:rFonts w:ascii="Century" w:eastAsia="MS Gothic" w:hAnsi="Century"/>
      <w:sz w:val="21"/>
    </w:rPr>
  </w:style>
  <w:style w:type="paragraph" w:customStyle="1" w:styleId="1d">
    <w:name w:val="正文_1"/>
    <w:qFormat/>
    <w:rsid w:val="008550E1"/>
    <w:pPr>
      <w:widowControl w:val="0"/>
      <w:jc w:val="both"/>
    </w:pPr>
    <w:rPr>
      <w:rFonts w:ascii="Century" w:hAnsi="Century"/>
      <w:kern w:val="2"/>
      <w:sz w:val="21"/>
      <w:szCs w:val="22"/>
    </w:rPr>
  </w:style>
  <w:style w:type="paragraph" w:customStyle="1" w:styleId="03">
    <w:name w:val="正文_0"/>
    <w:rsid w:val="008550E1"/>
    <w:pPr>
      <w:widowControl w:val="0"/>
      <w:jc w:val="both"/>
    </w:pPr>
    <w:rPr>
      <w:rFonts w:ascii="Century" w:hAnsi="Century"/>
      <w:kern w:val="2"/>
      <w:sz w:val="21"/>
      <w:szCs w:val="22"/>
    </w:rPr>
  </w:style>
  <w:style w:type="paragraph" w:customStyle="1" w:styleId="1e">
    <w:name w:val="纯文本1"/>
    <w:basedOn w:val="a"/>
    <w:rsid w:val="008550E1"/>
    <w:pPr>
      <w:spacing w:line="360" w:lineRule="auto"/>
      <w:ind w:firstLineChars="200" w:firstLine="200"/>
    </w:pPr>
    <w:rPr>
      <w:rFonts w:ascii="MS Gothic" w:eastAsia="MS Gothic" w:hAnsi="Time" w:cs="Time"/>
      <w:sz w:val="24"/>
      <w:szCs w:val="21"/>
    </w:rPr>
  </w:style>
  <w:style w:type="paragraph" w:customStyle="1" w:styleId="font9">
    <w:name w:val="font9"/>
    <w:basedOn w:val="a"/>
    <w:rsid w:val="008550E1"/>
    <w:pPr>
      <w:widowControl/>
      <w:spacing w:before="100" w:beforeAutospacing="1" w:after="100" w:afterAutospacing="1"/>
      <w:jc w:val="left"/>
    </w:pPr>
    <w:rPr>
      <w:rFonts w:ascii="MS Gothic" w:eastAsia="MS Gothic" w:hAnsi="MS Gothic" w:cs="MS Gothic"/>
      <w:color w:val="000000"/>
      <w:kern w:val="0"/>
      <w:sz w:val="20"/>
    </w:rPr>
  </w:style>
  <w:style w:type="paragraph" w:customStyle="1" w:styleId="Normal">
    <w:name w:val="正文Normal"/>
    <w:basedOn w:val="a"/>
    <w:rsid w:val="008550E1"/>
    <w:pPr>
      <w:adjustRightInd w:val="0"/>
      <w:snapToGrid w:val="0"/>
      <w:spacing w:line="450" w:lineRule="atLeast"/>
    </w:pPr>
    <w:rPr>
      <w:rFonts w:ascii="MS Gothic" w:eastAsia="MS Gothic" w:hAnsi="Century"/>
      <w:spacing w:val="10"/>
      <w:kern w:val="0"/>
      <w:sz w:val="28"/>
    </w:rPr>
  </w:style>
  <w:style w:type="paragraph" w:customStyle="1" w:styleId="style12">
    <w:name w:val="style12"/>
    <w:basedOn w:val="a"/>
    <w:rsid w:val="008550E1"/>
    <w:pPr>
      <w:widowControl/>
      <w:spacing w:before="100" w:beforeAutospacing="1" w:after="100" w:afterAutospacing="1"/>
      <w:jc w:val="left"/>
    </w:pPr>
    <w:rPr>
      <w:rFonts w:ascii="MS Gothic" w:eastAsia="MS Gothic" w:hAnsi="MS Gothic" w:cs="MS Gothic"/>
      <w:kern w:val="0"/>
      <w:sz w:val="18"/>
      <w:szCs w:val="18"/>
    </w:rPr>
  </w:style>
  <w:style w:type="paragraph" w:customStyle="1" w:styleId="xl84">
    <w:name w:val="xl84"/>
    <w:basedOn w:val="a"/>
    <w:rsid w:val="008550E1"/>
    <w:pPr>
      <w:widowControl/>
      <w:spacing w:before="100" w:beforeAutospacing="1" w:after="100" w:afterAutospacing="1"/>
      <w:jc w:val="right"/>
    </w:pPr>
    <w:rPr>
      <w:rFonts w:ascii="MS Gothic" w:eastAsia="MS Gothic" w:hAnsi="MS Gothic" w:cs="MS Gothic"/>
      <w:kern w:val="0"/>
      <w:sz w:val="24"/>
      <w:szCs w:val="24"/>
    </w:rPr>
  </w:style>
  <w:style w:type="paragraph" w:customStyle="1" w:styleId="1f">
    <w:name w:val="正文样式1"/>
    <w:basedOn w:val="a9"/>
    <w:rsid w:val="008550E1"/>
    <w:pPr>
      <w:snapToGrid w:val="0"/>
      <w:spacing w:after="0" w:line="300" w:lineRule="auto"/>
      <w:ind w:firstLineChars="200" w:firstLine="420"/>
    </w:pPr>
    <w:rPr>
      <w:rFonts w:ascii="等线 Light" w:eastAsia="等线 Light" w:hAnsi="等线 Light"/>
      <w:sz w:val="21"/>
      <w:szCs w:val="24"/>
      <w:lang w:val="zh-CN"/>
    </w:rPr>
  </w:style>
  <w:style w:type="paragraph" w:customStyle="1" w:styleId="36">
    <w:name w:val="!标题3"/>
    <w:basedOn w:val="a"/>
    <w:next w:val="a"/>
    <w:rsid w:val="008550E1"/>
    <w:pPr>
      <w:spacing w:line="360" w:lineRule="auto"/>
      <w:ind w:left="720" w:hanging="720"/>
      <w:outlineLvl w:val="2"/>
    </w:pPr>
    <w:rPr>
      <w:rFonts w:ascii="Century" w:eastAsia="等线 Light" w:hAnsi="Century"/>
      <w:b/>
      <w:kern w:val="0"/>
      <w:sz w:val="30"/>
    </w:rPr>
  </w:style>
  <w:style w:type="paragraph" w:customStyle="1" w:styleId="Cell">
    <w:name w:val="Cell"/>
    <w:basedOn w:val="a"/>
    <w:rsid w:val="008550E1"/>
    <w:pPr>
      <w:widowControl/>
      <w:jc w:val="left"/>
    </w:pPr>
    <w:rPr>
      <w:rFonts w:ascii="Microsoft YaHei UI" w:eastAsia="MS Gothic" w:hAnsi="Microsoft YaHei UI"/>
      <w:b/>
      <w:kern w:val="0"/>
      <w:sz w:val="20"/>
    </w:rPr>
  </w:style>
  <w:style w:type="paragraph" w:customStyle="1" w:styleId="xl48">
    <w:name w:val="xl48"/>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MS Gothic" w:eastAsia="MS Gothic" w:hAnsi="MS Gothic" w:cs="MS Gothic"/>
      <w:kern w:val="0"/>
      <w:sz w:val="20"/>
    </w:rPr>
  </w:style>
  <w:style w:type="paragraph" w:customStyle="1" w:styleId="Affffc">
    <w:name w:val="!A智慧卫生正文"/>
    <w:basedOn w:val="a"/>
    <w:rsid w:val="008550E1"/>
    <w:pPr>
      <w:spacing w:beforeLines="50" w:after="120" w:line="360" w:lineRule="auto"/>
      <w:ind w:firstLineChars="200" w:firstLine="200"/>
    </w:pPr>
    <w:rPr>
      <w:rFonts w:ascii="Century" w:eastAsia="MS Gothic" w:hAnsi="Century" w:cs="MS Gothic"/>
      <w:sz w:val="24"/>
    </w:rPr>
  </w:style>
  <w:style w:type="paragraph" w:customStyle="1" w:styleId="font5">
    <w:name w:val="font5"/>
    <w:basedOn w:val="a"/>
    <w:rsid w:val="008550E1"/>
    <w:pPr>
      <w:widowControl/>
      <w:spacing w:before="100" w:beforeAutospacing="1" w:after="100" w:afterAutospacing="1"/>
      <w:jc w:val="left"/>
    </w:pPr>
    <w:rPr>
      <w:rFonts w:ascii="MS Gothic" w:eastAsia="MS Gothic" w:hAnsi="MS Gothic" w:cs="MS Gothic"/>
      <w:kern w:val="0"/>
      <w:sz w:val="18"/>
      <w:szCs w:val="18"/>
    </w:rPr>
  </w:style>
  <w:style w:type="paragraph" w:customStyle="1" w:styleId="kpk">
    <w:name w:val="kpk:正文"/>
    <w:basedOn w:val="a"/>
    <w:rsid w:val="008550E1"/>
    <w:pPr>
      <w:wordWrap w:val="0"/>
      <w:spacing w:beforeLines="50"/>
      <w:ind w:firstLine="480"/>
      <w:jc w:val="left"/>
    </w:pPr>
    <w:rPr>
      <w:rFonts w:ascii="MS Gothic" w:hAnsi="MS Gothic"/>
      <w:sz w:val="24"/>
      <w:szCs w:val="24"/>
    </w:rPr>
  </w:style>
  <w:style w:type="paragraph" w:customStyle="1" w:styleId="xl170">
    <w:name w:val="xl170"/>
    <w:basedOn w:val="a"/>
    <w:rsid w:val="008550E1"/>
    <w:pPr>
      <w:widowControl/>
      <w:spacing w:before="100" w:beforeAutospacing="1" w:after="100" w:afterAutospacing="1"/>
      <w:jc w:val="center"/>
    </w:pPr>
    <w:rPr>
      <w:rFonts w:ascii="MS Gothic" w:eastAsia="MS Gothic" w:hAnsi="MS Gothic" w:cs="MS Gothic"/>
      <w:color w:val="000000"/>
      <w:kern w:val="0"/>
      <w:sz w:val="24"/>
      <w:szCs w:val="24"/>
    </w:rPr>
  </w:style>
  <w:style w:type="paragraph" w:customStyle="1" w:styleId="02052">
    <w:name w:val="样式 0正文 + 微软雅黑 首行缩进:  2 字符 段前: 0.5 行2"/>
    <w:basedOn w:val="00"/>
    <w:rsid w:val="008550E1"/>
    <w:pPr>
      <w:spacing w:line="360" w:lineRule="auto"/>
      <w:ind w:firstLineChars="200" w:firstLine="200"/>
    </w:pPr>
    <w:rPr>
      <w:rFonts w:ascii="MS Gothic" w:eastAsia="MS Gothic" w:hAnsi="等线 Light" w:cs="MS Gothic"/>
      <w:sz w:val="28"/>
      <w:szCs w:val="20"/>
      <w:lang w:val="en-GB"/>
    </w:rPr>
  </w:style>
  <w:style w:type="paragraph" w:customStyle="1" w:styleId="affffd">
    <w:name w:val="二级条标题"/>
    <w:basedOn w:val="affffe"/>
    <w:next w:val="a"/>
    <w:rsid w:val="008550E1"/>
    <w:pPr>
      <w:ind w:left="2160"/>
      <w:outlineLvl w:val="3"/>
    </w:pPr>
  </w:style>
  <w:style w:type="paragraph" w:customStyle="1" w:styleId="affffe">
    <w:name w:val="一级条标题"/>
    <w:basedOn w:val="afffff"/>
    <w:next w:val="a"/>
    <w:rsid w:val="008550E1"/>
    <w:pPr>
      <w:tabs>
        <w:tab w:val="clear" w:pos="1003"/>
        <w:tab w:val="left" w:pos="1203"/>
      </w:tabs>
      <w:ind w:left="1740"/>
      <w:outlineLvl w:val="2"/>
    </w:pPr>
  </w:style>
  <w:style w:type="paragraph" w:customStyle="1" w:styleId="afffff">
    <w:name w:val="章标题"/>
    <w:next w:val="a"/>
    <w:rsid w:val="008550E1"/>
    <w:pPr>
      <w:tabs>
        <w:tab w:val="left" w:pos="1003"/>
      </w:tabs>
      <w:spacing w:beforeLines="50" w:afterLines="50"/>
      <w:ind w:left="1320" w:hanging="420"/>
      <w:jc w:val="both"/>
      <w:outlineLvl w:val="1"/>
    </w:pPr>
    <w:rPr>
      <w:rFonts w:ascii="长城仿宋" w:eastAsia="长城仿宋" w:hAnsi="Century"/>
      <w:sz w:val="21"/>
    </w:rPr>
  </w:style>
  <w:style w:type="paragraph" w:customStyle="1" w:styleId="font8">
    <w:name w:val="font8"/>
    <w:basedOn w:val="a"/>
    <w:rsid w:val="008550E1"/>
    <w:pPr>
      <w:widowControl/>
      <w:spacing w:before="100" w:beforeAutospacing="1" w:after="100" w:afterAutospacing="1"/>
      <w:jc w:val="left"/>
    </w:pPr>
    <w:rPr>
      <w:rFonts w:ascii="MS Gothic" w:eastAsia="MS Gothic" w:hAnsi="MS Gothic" w:cs="MS Gothic"/>
      <w:kern w:val="0"/>
      <w:sz w:val="20"/>
    </w:rPr>
  </w:style>
  <w:style w:type="paragraph" w:customStyle="1" w:styleId="afffff0">
    <w:name w:val="列项——（一级）"/>
    <w:rsid w:val="008550E1"/>
    <w:pPr>
      <w:widowControl w:val="0"/>
      <w:jc w:val="both"/>
    </w:pPr>
    <w:rPr>
      <w:rFonts w:ascii="MS Gothic"/>
      <w:sz w:val="21"/>
    </w:rPr>
  </w:style>
  <w:style w:type="paragraph" w:customStyle="1" w:styleId="ParaChar">
    <w:name w:val="默认段落字体 Para Char"/>
    <w:basedOn w:val="a"/>
    <w:rsid w:val="008550E1"/>
    <w:pPr>
      <w:widowControl/>
      <w:snapToGrid w:val="0"/>
    </w:pPr>
    <w:rPr>
      <w:rFonts w:ascii="Microsoft YaHei UI" w:eastAsia="长城仿宋" w:hAnsi="Microsoft YaHei UI" w:cs="Microsoft YaHei UI"/>
      <w:kern w:val="0"/>
      <w:sz w:val="21"/>
      <w:szCs w:val="21"/>
    </w:rPr>
  </w:style>
  <w:style w:type="paragraph" w:customStyle="1" w:styleId="2d">
    <w:name w:val="样式 正文五号缩进2字符"/>
    <w:basedOn w:val="26"/>
    <w:rsid w:val="008550E1"/>
    <w:pPr>
      <w:spacing w:line="600" w:lineRule="auto"/>
      <w:ind w:firstLineChars="200" w:firstLine="420"/>
    </w:pPr>
    <w:rPr>
      <w:rFonts w:eastAsia="Calibri Light"/>
      <w:sz w:val="21"/>
      <w:szCs w:val="24"/>
      <w:lang w:val="en-GB"/>
    </w:rPr>
  </w:style>
  <w:style w:type="paragraph" w:customStyle="1" w:styleId="CharChar1CharCharCharChar">
    <w:name w:val="Char Char1 Char Char Char Char"/>
    <w:basedOn w:val="a6"/>
    <w:rsid w:val="008550E1"/>
    <w:pPr>
      <w:shd w:val="clear" w:color="auto" w:fill="000080"/>
      <w:snapToGrid w:val="0"/>
    </w:pPr>
    <w:rPr>
      <w:rFonts w:ascii="MS Mincho" w:eastAsia="MS Gothic" w:hAnsi="MS Mincho"/>
      <w:kern w:val="0"/>
      <w:sz w:val="24"/>
      <w:szCs w:val="20"/>
    </w:rPr>
  </w:style>
  <w:style w:type="paragraph" w:customStyle="1" w:styleId="afffff1">
    <w:name w:val="三级序号正文"/>
    <w:basedOn w:val="affff3"/>
    <w:next w:val="affff3"/>
    <w:rsid w:val="008550E1"/>
    <w:pPr>
      <w:ind w:firstLineChars="0" w:firstLine="0"/>
      <w:jc w:val="left"/>
    </w:pPr>
  </w:style>
  <w:style w:type="paragraph" w:customStyle="1" w:styleId="42">
    <w:name w:val="样式4"/>
    <w:basedOn w:val="a"/>
    <w:rsid w:val="008550E1"/>
    <w:pPr>
      <w:snapToGrid w:val="0"/>
      <w:spacing w:line="360" w:lineRule="auto"/>
      <w:jc w:val="left"/>
    </w:pPr>
    <w:rPr>
      <w:rFonts w:ascii="Microsoft YaHei UI" w:eastAsia="长城仿宋" w:hAnsi="Microsoft YaHei UI" w:cs="Microsoft YaHei UI"/>
      <w:b/>
      <w:bCs/>
      <w:color w:val="000000"/>
      <w:kern w:val="0"/>
    </w:rPr>
  </w:style>
  <w:style w:type="paragraph" w:customStyle="1" w:styleId="2e">
    <w:name w:val="样式 正文(首行缩进) + 首行缩进:  2 字符"/>
    <w:basedOn w:val="a"/>
    <w:rsid w:val="008550E1"/>
    <w:pPr>
      <w:spacing w:after="200" w:line="276" w:lineRule="auto"/>
      <w:ind w:firstLineChars="200" w:firstLine="480"/>
    </w:pPr>
    <w:rPr>
      <w:rFonts w:ascii="Tahoma" w:eastAsia="MS Gothic" w:hAnsi="Tahoma" w:cs="MS Gothic"/>
      <w:sz w:val="21"/>
      <w:lang w:val="zh-CN"/>
    </w:rPr>
  </w:style>
  <w:style w:type="paragraph" w:customStyle="1" w:styleId="xl74">
    <w:name w:val="xl74"/>
    <w:basedOn w:val="a"/>
    <w:rsid w:val="008550E1"/>
    <w:pPr>
      <w:widowControl/>
      <w:spacing w:before="100" w:beforeAutospacing="1" w:after="100" w:afterAutospacing="1"/>
      <w:jc w:val="left"/>
    </w:pPr>
    <w:rPr>
      <w:rFonts w:ascii="MS Gothic" w:eastAsia="MS Gothic" w:hAnsi="MS Gothic" w:cs="MS Gothic"/>
      <w:b/>
      <w:bCs/>
      <w:kern w:val="0"/>
      <w:sz w:val="24"/>
      <w:szCs w:val="24"/>
    </w:rPr>
  </w:style>
  <w:style w:type="paragraph" w:customStyle="1" w:styleId="afffff2">
    <w:name w:val="中文正文"/>
    <w:basedOn w:val="a"/>
    <w:rsid w:val="008550E1"/>
    <w:pPr>
      <w:spacing w:beforeLines="50" w:afterLines="50" w:line="360" w:lineRule="auto"/>
      <w:ind w:firstLine="425"/>
    </w:pPr>
    <w:rPr>
      <w:rFonts w:ascii="Century" w:eastAsia="MS Gothic" w:hAnsi="Century"/>
      <w:sz w:val="21"/>
    </w:rPr>
  </w:style>
  <w:style w:type="paragraph" w:customStyle="1" w:styleId="afffff3">
    <w:name w:val="四级序号正文"/>
    <w:basedOn w:val="affff3"/>
    <w:next w:val="affff3"/>
    <w:rsid w:val="008550E1"/>
    <w:pPr>
      <w:ind w:firstLineChars="177" w:firstLine="425"/>
      <w:jc w:val="left"/>
    </w:pPr>
  </w:style>
  <w:style w:type="paragraph" w:customStyle="1" w:styleId="GB23120">
    <w:name w:val="正文 + 仿宋_GB2312"/>
    <w:basedOn w:val="a"/>
    <w:rsid w:val="008550E1"/>
    <w:pPr>
      <w:ind w:firstLine="420"/>
      <w:jc w:val="center"/>
    </w:pPr>
    <w:rPr>
      <w:rFonts w:ascii="Calibri Light" w:hAnsi="Century"/>
      <w:szCs w:val="32"/>
    </w:rPr>
  </w:style>
  <w:style w:type="paragraph" w:customStyle="1" w:styleId="font6">
    <w:name w:val="font6"/>
    <w:basedOn w:val="a"/>
    <w:rsid w:val="008550E1"/>
    <w:pPr>
      <w:widowControl/>
      <w:spacing w:before="100" w:beforeAutospacing="1" w:after="100" w:afterAutospacing="1"/>
      <w:jc w:val="left"/>
    </w:pPr>
    <w:rPr>
      <w:rFonts w:ascii="MS Gothic" w:eastAsia="MS Gothic" w:hAnsi="MS Gothic" w:cs="MS Gothic"/>
      <w:kern w:val="0"/>
      <w:sz w:val="18"/>
      <w:szCs w:val="18"/>
    </w:rPr>
  </w:style>
  <w:style w:type="paragraph" w:customStyle="1" w:styleId="1f0">
    <w:name w:val="正文文本首行缩进1"/>
    <w:basedOn w:val="a9"/>
    <w:rsid w:val="008550E1"/>
    <w:pPr>
      <w:spacing w:line="360" w:lineRule="auto"/>
      <w:ind w:firstLineChars="100" w:firstLine="420"/>
    </w:pPr>
  </w:style>
  <w:style w:type="paragraph" w:customStyle="1" w:styleId="DLP">
    <w:name w:val="DLP正文"/>
    <w:basedOn w:val="a"/>
    <w:rsid w:val="008550E1"/>
    <w:pPr>
      <w:snapToGrid w:val="0"/>
      <w:spacing w:line="360" w:lineRule="auto"/>
      <w:ind w:firstLine="473"/>
    </w:pPr>
    <w:rPr>
      <w:rFonts w:ascii="Century" w:eastAsia="MS Gothic" w:hAnsi="MS Gothic"/>
      <w:sz w:val="24"/>
      <w:szCs w:val="22"/>
    </w:rPr>
  </w:style>
  <w:style w:type="paragraph" w:customStyle="1" w:styleId="font7">
    <w:name w:val="font7"/>
    <w:basedOn w:val="a"/>
    <w:rsid w:val="008550E1"/>
    <w:pPr>
      <w:widowControl/>
      <w:spacing w:before="100" w:beforeAutospacing="1" w:after="100" w:afterAutospacing="1"/>
      <w:jc w:val="left"/>
    </w:pPr>
    <w:rPr>
      <w:rFonts w:ascii="MS Gothic" w:eastAsia="MS Gothic" w:hAnsi="MS Gothic" w:cs="MS Gothic"/>
      <w:kern w:val="0"/>
      <w:sz w:val="18"/>
      <w:szCs w:val="18"/>
    </w:rPr>
  </w:style>
  <w:style w:type="paragraph" w:customStyle="1" w:styleId="xl182">
    <w:name w:val="xl182"/>
    <w:basedOn w:val="a"/>
    <w:rsid w:val="008550E1"/>
    <w:pPr>
      <w:widowControl/>
      <w:spacing w:before="100" w:beforeAutospacing="1" w:after="100" w:afterAutospacing="1"/>
      <w:jc w:val="center"/>
    </w:pPr>
    <w:rPr>
      <w:rFonts w:ascii="MS Gothic" w:eastAsia="MS Gothic" w:hAnsi="MS Gothic" w:cs="MS Gothic"/>
      <w:color w:val="000000"/>
      <w:kern w:val="0"/>
      <w:sz w:val="18"/>
      <w:szCs w:val="18"/>
    </w:rPr>
  </w:style>
  <w:style w:type="paragraph" w:customStyle="1" w:styleId="xl116">
    <w:name w:val="xl116"/>
    <w:basedOn w:val="a"/>
    <w:rsid w:val="008550E1"/>
    <w:pPr>
      <w:widowControl/>
      <w:pBdr>
        <w:left w:val="single" w:sz="4" w:space="0" w:color="auto"/>
        <w:right w:val="single" w:sz="4" w:space="0" w:color="auto"/>
      </w:pBdr>
      <w:spacing w:before="100" w:beforeAutospacing="1" w:after="100" w:afterAutospacing="1"/>
      <w:jc w:val="center"/>
    </w:pPr>
    <w:rPr>
      <w:rFonts w:ascii="MS Gothic" w:eastAsia="MS Gothic" w:hAnsi="MS Gothic" w:cs="MS Gothic"/>
      <w:kern w:val="0"/>
      <w:sz w:val="24"/>
      <w:szCs w:val="24"/>
    </w:rPr>
  </w:style>
  <w:style w:type="paragraph" w:customStyle="1" w:styleId="1f1">
    <w:name w:val="修订1"/>
    <w:rsid w:val="008550E1"/>
    <w:rPr>
      <w:rFonts w:ascii="Century" w:hAnsi="Century"/>
      <w:sz w:val="24"/>
      <w:szCs w:val="24"/>
      <w:lang w:val="en-GB"/>
    </w:rPr>
  </w:style>
  <w:style w:type="paragraph" w:customStyle="1" w:styleId="defaulttext">
    <w:name w:val="default text"/>
    <w:basedOn w:val="a"/>
    <w:rsid w:val="008550E1"/>
    <w:pPr>
      <w:widowControl/>
      <w:autoSpaceDE w:val="0"/>
      <w:autoSpaceDN w:val="0"/>
      <w:adjustRightInd w:val="0"/>
      <w:spacing w:line="360" w:lineRule="auto"/>
      <w:jc w:val="left"/>
    </w:pPr>
    <w:rPr>
      <w:rFonts w:ascii="Century" w:eastAsia="MS Gothic" w:hAnsi="Century"/>
      <w:kern w:val="0"/>
      <w:sz w:val="24"/>
      <w:lang w:val="en-GB"/>
    </w:rPr>
  </w:style>
  <w:style w:type="paragraph" w:customStyle="1" w:styleId="52">
    <w:name w:val="标题 5_2"/>
    <w:basedOn w:val="a"/>
    <w:next w:val="a"/>
    <w:rsid w:val="008550E1"/>
    <w:pPr>
      <w:keepNext/>
      <w:keepLines/>
      <w:spacing w:beforeLines="50" w:afterLines="50" w:line="360" w:lineRule="auto"/>
      <w:ind w:left="2580" w:hanging="420"/>
      <w:outlineLvl w:val="4"/>
    </w:pPr>
    <w:rPr>
      <w:rFonts w:ascii="Century" w:eastAsia="MS Gothic" w:hAnsi="Century"/>
      <w:b/>
      <w:bCs/>
      <w:kern w:val="0"/>
      <w:sz w:val="28"/>
      <w:szCs w:val="28"/>
      <w:lang w:val="zh-CN"/>
    </w:rPr>
  </w:style>
  <w:style w:type="paragraph" w:customStyle="1" w:styleId="xl175">
    <w:name w:val="xl175"/>
    <w:basedOn w:val="a"/>
    <w:rsid w:val="008550E1"/>
    <w:pPr>
      <w:widowControl/>
      <w:pBdr>
        <w:top w:val="single" w:sz="4" w:space="0" w:color="auto"/>
        <w:left w:val="single" w:sz="4" w:space="0" w:color="auto"/>
      </w:pBdr>
      <w:spacing w:before="100" w:beforeAutospacing="1" w:after="100" w:afterAutospacing="1"/>
      <w:jc w:val="center"/>
    </w:pPr>
    <w:rPr>
      <w:rFonts w:ascii="MS Gothic" w:eastAsia="MS Gothic" w:hAnsi="MS Gothic" w:cs="MS Gothic"/>
      <w:color w:val="000000"/>
      <w:kern w:val="0"/>
      <w:sz w:val="18"/>
      <w:szCs w:val="18"/>
    </w:rPr>
  </w:style>
  <w:style w:type="paragraph" w:customStyle="1" w:styleId="xl135">
    <w:name w:val="xl135"/>
    <w:basedOn w:val="a"/>
    <w:rsid w:val="008550E1"/>
    <w:pPr>
      <w:widowControl/>
      <w:pBdr>
        <w:top w:val="single" w:sz="4" w:space="0" w:color="auto"/>
        <w:bottom w:val="single" w:sz="4" w:space="0" w:color="auto"/>
      </w:pBdr>
      <w:spacing w:before="100" w:beforeAutospacing="1" w:after="100" w:afterAutospacing="1"/>
      <w:jc w:val="center"/>
    </w:pPr>
    <w:rPr>
      <w:rFonts w:ascii="MS Gothic" w:eastAsia="MS Gothic" w:hAnsi="MS Gothic" w:cs="MS Gothic"/>
      <w:b/>
      <w:bCs/>
      <w:color w:val="000000"/>
      <w:kern w:val="0"/>
      <w:sz w:val="24"/>
      <w:szCs w:val="24"/>
    </w:rPr>
  </w:style>
  <w:style w:type="paragraph" w:customStyle="1" w:styleId="xl191">
    <w:name w:val="xl191"/>
    <w:basedOn w:val="a"/>
    <w:rsid w:val="008550E1"/>
    <w:pPr>
      <w:widowControl/>
      <w:pBdr>
        <w:top w:val="single" w:sz="4" w:space="0" w:color="auto"/>
        <w:left w:val="single" w:sz="4" w:space="0" w:color="auto"/>
        <w:bottom w:val="single" w:sz="4" w:space="0" w:color="auto"/>
      </w:pBdr>
      <w:spacing w:before="100" w:beforeAutospacing="1" w:after="100" w:afterAutospacing="1"/>
      <w:jc w:val="center"/>
    </w:pPr>
    <w:rPr>
      <w:rFonts w:ascii="MS Gothic" w:eastAsia="MS Gothic" w:hAnsi="MS Gothic" w:cs="MS Gothic"/>
      <w:color w:val="000000"/>
      <w:kern w:val="0"/>
      <w:sz w:val="24"/>
      <w:szCs w:val="24"/>
    </w:rPr>
  </w:style>
  <w:style w:type="paragraph" w:customStyle="1" w:styleId="Style9">
    <w:name w:val="_Style 9"/>
    <w:basedOn w:val="a"/>
    <w:next w:val="afffc"/>
    <w:rsid w:val="008550E1"/>
    <w:pPr>
      <w:widowControl/>
      <w:spacing w:line="360" w:lineRule="auto"/>
      <w:ind w:left="720" w:firstLineChars="200" w:firstLine="200"/>
      <w:contextualSpacing/>
      <w:jc w:val="left"/>
    </w:pPr>
    <w:rPr>
      <w:rFonts w:ascii="Century" w:eastAsia="MS Gothic" w:hAnsi="Century"/>
      <w:kern w:val="0"/>
      <w:sz w:val="24"/>
      <w:szCs w:val="24"/>
      <w:lang w:val="en-GB"/>
    </w:rPr>
  </w:style>
  <w:style w:type="paragraph" w:customStyle="1" w:styleId="xl207">
    <w:name w:val="xl207"/>
    <w:basedOn w:val="a"/>
    <w:rsid w:val="008550E1"/>
    <w:pPr>
      <w:widowControl/>
      <w:pBdr>
        <w:top w:val="single" w:sz="4" w:space="0" w:color="auto"/>
        <w:bottom w:val="single" w:sz="4" w:space="0" w:color="auto"/>
      </w:pBdr>
      <w:spacing w:before="100" w:beforeAutospacing="1" w:after="100" w:afterAutospacing="1"/>
      <w:jc w:val="center"/>
    </w:pPr>
    <w:rPr>
      <w:rFonts w:ascii="MS Gothic" w:eastAsia="MS Gothic" w:hAnsi="MS Gothic" w:cs="MS Gothic"/>
      <w:color w:val="FF0000"/>
      <w:kern w:val="0"/>
      <w:sz w:val="24"/>
      <w:szCs w:val="24"/>
    </w:rPr>
  </w:style>
  <w:style w:type="paragraph" w:customStyle="1" w:styleId="xl151">
    <w:name w:val="xl151"/>
    <w:basedOn w:val="a"/>
    <w:rsid w:val="008550E1"/>
    <w:pPr>
      <w:widowControl/>
      <w:pBdr>
        <w:left w:val="single" w:sz="4" w:space="0" w:color="auto"/>
        <w:bottom w:val="single" w:sz="4" w:space="0" w:color="auto"/>
      </w:pBdr>
      <w:spacing w:before="100" w:beforeAutospacing="1" w:after="100" w:afterAutospacing="1"/>
      <w:jc w:val="center"/>
    </w:pPr>
    <w:rPr>
      <w:rFonts w:ascii="MS Gothic" w:eastAsia="MS Gothic" w:hAnsi="MS Gothic" w:cs="MS Gothic"/>
      <w:color w:val="000000"/>
      <w:kern w:val="0"/>
      <w:sz w:val="24"/>
      <w:szCs w:val="24"/>
    </w:rPr>
  </w:style>
  <w:style w:type="paragraph" w:customStyle="1" w:styleId="63">
    <w:name w:val="!标题6"/>
    <w:basedOn w:val="a"/>
    <w:next w:val="a"/>
    <w:rsid w:val="008550E1"/>
    <w:pPr>
      <w:tabs>
        <w:tab w:val="left" w:pos="420"/>
      </w:tabs>
      <w:spacing w:line="360" w:lineRule="auto"/>
      <w:ind w:left="420" w:hanging="420"/>
      <w:outlineLvl w:val="5"/>
    </w:pPr>
    <w:rPr>
      <w:rFonts w:ascii="Century" w:eastAsia="等线 Light" w:hAnsi="Century"/>
      <w:bCs/>
      <w:i/>
      <w:kern w:val="0"/>
      <w:sz w:val="21"/>
    </w:rPr>
  </w:style>
  <w:style w:type="paragraph" w:customStyle="1" w:styleId="z-11">
    <w:name w:val="z-窗体底端11"/>
    <w:basedOn w:val="a"/>
    <w:next w:val="a"/>
    <w:rsid w:val="008550E1"/>
    <w:pPr>
      <w:widowControl/>
      <w:pBdr>
        <w:top w:val="single" w:sz="6" w:space="1" w:color="auto"/>
      </w:pBdr>
      <w:jc w:val="center"/>
    </w:pPr>
    <w:rPr>
      <w:rFonts w:ascii="Microsoft YaHei UI" w:eastAsia="MS Gothic" w:hAnsi="Microsoft YaHei UI" w:cs="Microsoft YaHei UI"/>
      <w:vanish/>
      <w:kern w:val="0"/>
      <w:sz w:val="16"/>
      <w:szCs w:val="16"/>
    </w:rPr>
  </w:style>
  <w:style w:type="paragraph" w:customStyle="1" w:styleId="xl77">
    <w:name w:val="xl77"/>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MS Gothic" w:eastAsia="MS Gothic" w:hAnsi="MS Gothic" w:cs="MS Gothic"/>
      <w:b/>
      <w:bCs/>
      <w:kern w:val="0"/>
      <w:sz w:val="20"/>
    </w:rPr>
  </w:style>
  <w:style w:type="paragraph" w:customStyle="1" w:styleId="xl165">
    <w:name w:val="xl165"/>
    <w:basedOn w:val="a"/>
    <w:rsid w:val="008550E1"/>
    <w:pPr>
      <w:widowControl/>
      <w:pBdr>
        <w:left w:val="single" w:sz="4" w:space="0" w:color="auto"/>
      </w:pBdr>
      <w:spacing w:before="100" w:beforeAutospacing="1" w:after="100" w:afterAutospacing="1"/>
      <w:jc w:val="center"/>
    </w:pPr>
    <w:rPr>
      <w:rFonts w:ascii="MS Gothic" w:eastAsia="MS Gothic" w:hAnsi="MS Gothic" w:cs="MS Gothic"/>
      <w:kern w:val="0"/>
      <w:sz w:val="24"/>
      <w:szCs w:val="24"/>
    </w:rPr>
  </w:style>
  <w:style w:type="paragraph" w:customStyle="1" w:styleId="xl49">
    <w:name w:val="xl49"/>
    <w:basedOn w:val="a"/>
    <w:rsid w:val="008550E1"/>
    <w:pPr>
      <w:widowControl/>
      <w:pBdr>
        <w:top w:val="single" w:sz="4" w:space="0" w:color="auto"/>
        <w:bottom w:val="single" w:sz="4" w:space="0" w:color="auto"/>
      </w:pBdr>
      <w:spacing w:before="100" w:beforeAutospacing="1" w:after="100" w:afterAutospacing="1"/>
      <w:jc w:val="center"/>
    </w:pPr>
    <w:rPr>
      <w:rFonts w:ascii="MS Gothic" w:eastAsia="MS Gothic" w:hAnsi="MS Gothic" w:cs="MS Gothic"/>
      <w:kern w:val="0"/>
      <w:sz w:val="20"/>
    </w:rPr>
  </w:style>
  <w:style w:type="paragraph" w:customStyle="1" w:styleId="1f2">
    <w:name w:val="标题1"/>
    <w:basedOn w:val="1"/>
    <w:next w:val="a"/>
    <w:rsid w:val="008550E1"/>
    <w:pPr>
      <w:keepLines w:val="0"/>
      <w:widowControl/>
      <w:tabs>
        <w:tab w:val="clear" w:pos="432"/>
      </w:tabs>
      <w:autoSpaceDE w:val="0"/>
      <w:autoSpaceDN w:val="0"/>
      <w:snapToGrid w:val="0"/>
      <w:spacing w:before="120" w:afterLines="200"/>
      <w:ind w:firstLine="0"/>
      <w:jc w:val="left"/>
    </w:pPr>
    <w:rPr>
      <w:rFonts w:ascii="MS Gothic" w:eastAsia="长城仿宋" w:hAnsi="Century"/>
      <w:b w:val="0"/>
      <w:kern w:val="24"/>
      <w:sz w:val="30"/>
      <w:szCs w:val="30"/>
      <w:lang w:val="en-GB"/>
    </w:rPr>
  </w:style>
  <w:style w:type="paragraph" w:customStyle="1" w:styleId="210">
    <w:name w:val="标题 2_1"/>
    <w:basedOn w:val="a"/>
    <w:next w:val="a"/>
    <w:rsid w:val="008550E1"/>
    <w:pPr>
      <w:keepNext/>
      <w:keepLines/>
      <w:spacing w:beforeLines="50" w:afterLines="50" w:line="360" w:lineRule="auto"/>
      <w:ind w:left="1320" w:hanging="420"/>
      <w:outlineLvl w:val="1"/>
    </w:pPr>
    <w:rPr>
      <w:rFonts w:ascii="Century" w:eastAsia="等线 Light" w:hAnsi="Century"/>
      <w:bCs/>
      <w:szCs w:val="32"/>
      <w:lang w:val="zh-CN"/>
    </w:rPr>
  </w:style>
  <w:style w:type="paragraph" w:customStyle="1" w:styleId="4H4RefHeading1rh1Headingsqlsect1234P1">
    <w:name w:val="样式 标题 4第三层条第四层H4Ref Heading 1rh1Heading sqlsect 1.2.3.4P...1"/>
    <w:basedOn w:val="4"/>
    <w:rsid w:val="008550E1"/>
    <w:pPr>
      <w:keepNext w:val="0"/>
      <w:keepLines w:val="0"/>
      <w:tabs>
        <w:tab w:val="clear" w:pos="864"/>
        <w:tab w:val="left" w:pos="1320"/>
      </w:tabs>
      <w:spacing w:beforeLines="200" w:afterLines="200" w:line="360" w:lineRule="auto"/>
      <w:ind w:left="0" w:firstLine="0"/>
    </w:pPr>
    <w:rPr>
      <w:rFonts w:ascii="MS Gothic" w:eastAsia="MS Gothic" w:hAnsi="MS Gothic" w:cs="MS Gothic"/>
      <w:bCs/>
      <w:sz w:val="30"/>
      <w:szCs w:val="30"/>
      <w:lang w:val="en-GB"/>
    </w:rPr>
  </w:style>
  <w:style w:type="paragraph" w:customStyle="1" w:styleId="--0">
    <w:name w:val="正文-列表-●"/>
    <w:basedOn w:val="a"/>
    <w:next w:val="a"/>
    <w:rsid w:val="008550E1"/>
    <w:pPr>
      <w:widowControl/>
      <w:tabs>
        <w:tab w:val="left" w:pos="420"/>
      </w:tabs>
      <w:spacing w:line="360" w:lineRule="auto"/>
      <w:ind w:leftChars="200" w:left="620" w:hanging="420"/>
      <w:jc w:val="left"/>
    </w:pPr>
    <w:rPr>
      <w:rFonts w:ascii="Century" w:eastAsia="MS Gothic" w:hAnsi="Century"/>
      <w:kern w:val="0"/>
      <w:sz w:val="24"/>
      <w:szCs w:val="28"/>
      <w:lang w:val="en-GB"/>
    </w:rPr>
  </w:style>
  <w:style w:type="paragraph" w:customStyle="1" w:styleId="xl196">
    <w:name w:val="xl196"/>
    <w:basedOn w:val="a"/>
    <w:rsid w:val="008550E1"/>
    <w:pPr>
      <w:widowControl/>
      <w:pBdr>
        <w:bottom w:val="single" w:sz="4" w:space="0" w:color="auto"/>
      </w:pBdr>
      <w:spacing w:before="100" w:beforeAutospacing="1" w:after="100" w:afterAutospacing="1"/>
      <w:jc w:val="center"/>
    </w:pPr>
    <w:rPr>
      <w:rFonts w:ascii="MS Gothic" w:eastAsia="MS Gothic" w:hAnsi="MS Gothic" w:cs="MS Gothic"/>
      <w:b/>
      <w:bCs/>
      <w:color w:val="000000"/>
      <w:kern w:val="0"/>
      <w:sz w:val="24"/>
      <w:szCs w:val="24"/>
    </w:rPr>
  </w:style>
  <w:style w:type="paragraph" w:customStyle="1" w:styleId="xl27">
    <w:name w:val="xl27"/>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kern w:val="0"/>
      <w:sz w:val="20"/>
    </w:rPr>
  </w:style>
  <w:style w:type="paragraph" w:customStyle="1" w:styleId="HeaderRight">
    <w:name w:val="Header Right"/>
    <w:basedOn w:val="af"/>
    <w:rsid w:val="008550E1"/>
    <w:pPr>
      <w:widowControl/>
      <w:pBdr>
        <w:top w:val="none" w:sz="0" w:space="0" w:color="auto"/>
        <w:left w:val="none" w:sz="0" w:space="0" w:color="auto"/>
        <w:bottom w:val="dashed" w:sz="4" w:space="18" w:color="7F7F7F"/>
        <w:right w:val="none" w:sz="0" w:space="0" w:color="auto"/>
      </w:pBdr>
      <w:tabs>
        <w:tab w:val="clear" w:pos="4153"/>
        <w:tab w:val="clear" w:pos="8306"/>
        <w:tab w:val="center" w:pos="4320"/>
        <w:tab w:val="right" w:pos="8640"/>
      </w:tabs>
      <w:snapToGrid/>
      <w:spacing w:after="200" w:line="276" w:lineRule="auto"/>
      <w:jc w:val="right"/>
    </w:pPr>
    <w:rPr>
      <w:rFonts w:ascii="仿宋" w:eastAsia="Verdana" w:hAnsi="仿宋"/>
      <w:color w:val="7F7F7F"/>
      <w:sz w:val="20"/>
      <w:lang w:val="en-GB" w:eastAsia="ja-JP"/>
    </w:rPr>
  </w:style>
  <w:style w:type="paragraph" w:customStyle="1" w:styleId="xl187">
    <w:name w:val="xl187"/>
    <w:basedOn w:val="a"/>
    <w:rsid w:val="008550E1"/>
    <w:pPr>
      <w:widowControl/>
      <w:pBdr>
        <w:left w:val="single" w:sz="4" w:space="0" w:color="auto"/>
        <w:right w:val="single" w:sz="4" w:space="0" w:color="auto"/>
      </w:pBdr>
      <w:spacing w:before="100" w:beforeAutospacing="1" w:after="100" w:afterAutospacing="1"/>
      <w:jc w:val="center"/>
    </w:pPr>
    <w:rPr>
      <w:rFonts w:ascii="MS Gothic" w:eastAsia="MS Gothic" w:hAnsi="MS Gothic" w:cs="MS Gothic"/>
      <w:kern w:val="0"/>
      <w:sz w:val="24"/>
      <w:szCs w:val="24"/>
    </w:rPr>
  </w:style>
  <w:style w:type="paragraph" w:customStyle="1" w:styleId="xl143">
    <w:name w:val="xl143"/>
    <w:basedOn w:val="a"/>
    <w:rsid w:val="008550E1"/>
    <w:pPr>
      <w:widowControl/>
      <w:pBdr>
        <w:left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4"/>
      <w:szCs w:val="24"/>
    </w:rPr>
  </w:style>
  <w:style w:type="paragraph" w:customStyle="1" w:styleId="infoblue">
    <w:name w:val="infoblue"/>
    <w:basedOn w:val="a"/>
    <w:rsid w:val="008550E1"/>
    <w:pPr>
      <w:widowControl/>
      <w:spacing w:before="100" w:beforeAutospacing="1" w:after="100" w:afterAutospacing="1" w:line="240" w:lineRule="atLeast"/>
      <w:ind w:firstLineChars="200" w:firstLine="200"/>
      <w:jc w:val="left"/>
    </w:pPr>
    <w:rPr>
      <w:rFonts w:ascii="Century" w:eastAsia="MS Gothic" w:hAnsi="Century"/>
      <w:i/>
      <w:iCs/>
      <w:color w:val="0000FF"/>
      <w:kern w:val="0"/>
      <w:sz w:val="21"/>
    </w:rPr>
  </w:style>
  <w:style w:type="paragraph" w:customStyle="1" w:styleId="1f3">
    <w:name w:val="!标题1"/>
    <w:basedOn w:val="a"/>
    <w:next w:val="a"/>
    <w:rsid w:val="008550E1"/>
    <w:pPr>
      <w:pageBreakBefore/>
      <w:spacing w:before="120" w:after="120" w:line="360" w:lineRule="auto"/>
      <w:ind w:left="245" w:hanging="420"/>
      <w:outlineLvl w:val="0"/>
    </w:pPr>
    <w:rPr>
      <w:rFonts w:ascii="Century" w:eastAsia="等线 Light" w:hAnsi="Century"/>
      <w:b/>
      <w:szCs w:val="21"/>
    </w:rPr>
  </w:style>
  <w:style w:type="paragraph" w:customStyle="1" w:styleId="xl92">
    <w:name w:val="xl92"/>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MS Gothic" w:eastAsia="MS Gothic" w:hAnsi="MS Gothic" w:cs="MS Gothic"/>
      <w:b/>
      <w:bCs/>
      <w:kern w:val="0"/>
      <w:sz w:val="20"/>
    </w:rPr>
  </w:style>
  <w:style w:type="paragraph" w:customStyle="1" w:styleId="xl54">
    <w:name w:val="xl54"/>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MS Gothic" w:eastAsia="MS Gothic" w:hAnsi="MS Gothic" w:cs="MS Gothic"/>
      <w:b/>
      <w:bCs/>
      <w:kern w:val="0"/>
      <w:sz w:val="20"/>
    </w:rPr>
  </w:style>
  <w:style w:type="paragraph" w:customStyle="1" w:styleId="37">
    <w:name w:val="正文3"/>
    <w:basedOn w:val="a"/>
    <w:rsid w:val="008550E1"/>
    <w:pPr>
      <w:ind w:firstLineChars="189" w:firstLine="454"/>
    </w:pPr>
    <w:rPr>
      <w:rFonts w:ascii="MS Gothic" w:hAnsi="MS Gothic"/>
      <w:szCs w:val="24"/>
    </w:rPr>
  </w:style>
  <w:style w:type="paragraph" w:customStyle="1" w:styleId="documenttitleonheader">
    <w:name w:val="document title on header"/>
    <w:basedOn w:val="a"/>
    <w:rsid w:val="008550E1"/>
    <w:pPr>
      <w:widowControl/>
      <w:autoSpaceDE w:val="0"/>
      <w:autoSpaceDN w:val="0"/>
      <w:adjustRightInd w:val="0"/>
      <w:spacing w:line="360" w:lineRule="auto"/>
      <w:jc w:val="left"/>
    </w:pPr>
    <w:rPr>
      <w:rFonts w:ascii="Century" w:eastAsia="MS Gothic" w:hAnsi="Century"/>
      <w:kern w:val="0"/>
      <w:sz w:val="24"/>
      <w:szCs w:val="21"/>
      <w:lang w:val="en-GB"/>
    </w:rPr>
  </w:style>
  <w:style w:type="paragraph" w:customStyle="1" w:styleId="xl87">
    <w:name w:val="xl87"/>
    <w:basedOn w:val="a"/>
    <w:rsid w:val="008550E1"/>
    <w:pPr>
      <w:widowControl/>
      <w:pBdr>
        <w:top w:val="single" w:sz="4" w:space="0" w:color="auto"/>
        <w:left w:val="single" w:sz="4" w:space="0" w:color="auto"/>
        <w:bottom w:val="single" w:sz="4" w:space="0" w:color="auto"/>
      </w:pBdr>
      <w:spacing w:before="100" w:beforeAutospacing="1" w:after="100" w:afterAutospacing="1"/>
      <w:jc w:val="right"/>
    </w:pPr>
    <w:rPr>
      <w:rFonts w:ascii="MS Gothic" w:eastAsia="MS Gothic" w:hAnsi="MS Gothic" w:cs="MS Gothic"/>
      <w:b/>
      <w:bCs/>
      <w:kern w:val="0"/>
      <w:sz w:val="20"/>
    </w:rPr>
  </w:style>
  <w:style w:type="paragraph" w:customStyle="1" w:styleId="xl50">
    <w:name w:val="xl50"/>
    <w:basedOn w:val="a"/>
    <w:rsid w:val="008550E1"/>
    <w:pPr>
      <w:widowControl/>
      <w:pBdr>
        <w:top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kern w:val="0"/>
      <w:sz w:val="20"/>
    </w:rPr>
  </w:style>
  <w:style w:type="paragraph" w:customStyle="1" w:styleId="CharChar1CharCharCharCharCharCharCharCharCharCharCharCharCharCharCharChar">
    <w:name w:val="Char Char1 Char Char Char Char Char Char Char Char Char Char Char Char Char Char Char Char"/>
    <w:basedOn w:val="a"/>
    <w:rsid w:val="008550E1"/>
    <w:pPr>
      <w:widowControl/>
      <w:spacing w:after="160" w:line="240" w:lineRule="exact"/>
      <w:jc w:val="left"/>
    </w:pPr>
    <w:rPr>
      <w:rFonts w:ascii="Batang" w:eastAsia="MS Gothic" w:hAnsi="Batang"/>
      <w:kern w:val="0"/>
      <w:sz w:val="20"/>
      <w:lang w:eastAsia="en-US"/>
    </w:rPr>
  </w:style>
  <w:style w:type="paragraph" w:customStyle="1" w:styleId="wellhope">
    <w:name w:val="wellhope插图"/>
    <w:basedOn w:val="7"/>
    <w:next w:val="a"/>
    <w:rsid w:val="008550E1"/>
    <w:pPr>
      <w:spacing w:before="156" w:after="156" w:line="316" w:lineRule="auto"/>
      <w:ind w:left="868" w:hanging="868"/>
    </w:pPr>
    <w:rPr>
      <w:rFonts w:ascii="Microsoft YaHei UI" w:eastAsia="长城仿宋" w:hAnsi="Microsoft YaHei UI"/>
      <w:sz w:val="28"/>
      <w:szCs w:val="21"/>
    </w:rPr>
  </w:style>
  <w:style w:type="paragraph" w:customStyle="1" w:styleId="xl119">
    <w:name w:val="xl119"/>
    <w:basedOn w:val="a"/>
    <w:rsid w:val="008550E1"/>
    <w:pPr>
      <w:widowControl/>
      <w:pBdr>
        <w:top w:val="single" w:sz="4" w:space="0" w:color="auto"/>
        <w:bottom w:val="single" w:sz="4" w:space="0" w:color="auto"/>
        <w:right w:val="single" w:sz="4" w:space="0" w:color="auto"/>
      </w:pBdr>
      <w:spacing w:before="100" w:beforeAutospacing="1" w:after="100" w:afterAutospacing="1"/>
      <w:jc w:val="right"/>
    </w:pPr>
    <w:rPr>
      <w:rFonts w:ascii="MS Gothic" w:eastAsia="MS Gothic" w:hAnsi="MS Gothic" w:cs="MS Gothic"/>
      <w:b/>
      <w:bCs/>
      <w:kern w:val="0"/>
      <w:sz w:val="24"/>
      <w:szCs w:val="24"/>
    </w:rPr>
  </w:style>
  <w:style w:type="paragraph" w:customStyle="1" w:styleId="xl131">
    <w:name w:val="xl131"/>
    <w:basedOn w:val="a"/>
    <w:rsid w:val="008550E1"/>
    <w:pPr>
      <w:widowControl/>
      <w:pBdr>
        <w:top w:val="single" w:sz="4" w:space="0" w:color="auto"/>
        <w:left w:val="single" w:sz="4" w:space="0" w:color="auto"/>
        <w:bottom w:val="single" w:sz="4" w:space="0" w:color="auto"/>
      </w:pBdr>
      <w:spacing w:before="100" w:beforeAutospacing="1" w:after="100" w:afterAutospacing="1"/>
      <w:jc w:val="center"/>
    </w:pPr>
    <w:rPr>
      <w:rFonts w:ascii="MS Gothic" w:eastAsia="MS Gothic" w:hAnsi="MS Gothic" w:cs="MS Gothic"/>
      <w:b/>
      <w:bCs/>
      <w:kern w:val="0"/>
      <w:sz w:val="24"/>
      <w:szCs w:val="24"/>
    </w:rPr>
  </w:style>
  <w:style w:type="paragraph" w:customStyle="1" w:styleId="afffff4">
    <w:name w:val="目次の見出し"/>
    <w:basedOn w:val="1"/>
    <w:next w:val="a"/>
    <w:rsid w:val="008550E1"/>
    <w:pPr>
      <w:widowControl/>
      <w:tabs>
        <w:tab w:val="clear" w:pos="432"/>
      </w:tabs>
      <w:spacing w:before="480" w:afterLines="200" w:line="276" w:lineRule="auto"/>
      <w:ind w:firstLine="0"/>
      <w:jc w:val="left"/>
      <w:outlineLvl w:val="9"/>
    </w:pPr>
    <w:rPr>
      <w:rFonts w:ascii="Microsoft YaHei UI" w:eastAsia="ËÎÌå" w:hAnsi="Microsoft YaHei UI"/>
      <w:bCs/>
      <w:color w:val="365F91"/>
      <w:kern w:val="0"/>
      <w:sz w:val="28"/>
      <w:szCs w:val="28"/>
      <w:lang w:val="en-GB" w:eastAsia="ja-JP"/>
    </w:rPr>
  </w:style>
  <w:style w:type="paragraph" w:customStyle="1" w:styleId="xl96">
    <w:name w:val="xl96"/>
    <w:basedOn w:val="a"/>
    <w:rsid w:val="008550E1"/>
    <w:pPr>
      <w:widowControl/>
      <w:pBdr>
        <w:left w:val="single" w:sz="4" w:space="0" w:color="auto"/>
        <w:right w:val="single" w:sz="4" w:space="0" w:color="auto"/>
      </w:pBdr>
      <w:spacing w:before="100" w:beforeAutospacing="1" w:after="100" w:afterAutospacing="1"/>
      <w:jc w:val="center"/>
    </w:pPr>
    <w:rPr>
      <w:rFonts w:ascii="MS Gothic" w:eastAsia="MS Gothic" w:hAnsi="MS Gothic" w:cs="MS Gothic"/>
      <w:kern w:val="0"/>
      <w:sz w:val="20"/>
    </w:rPr>
  </w:style>
  <w:style w:type="paragraph" w:customStyle="1" w:styleId="xl141">
    <w:name w:val="xl141"/>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kern w:val="0"/>
      <w:sz w:val="24"/>
      <w:szCs w:val="24"/>
    </w:rPr>
  </w:style>
  <w:style w:type="paragraph" w:customStyle="1" w:styleId="afffff5">
    <w:name w:val="正文（绿盟科技）"/>
    <w:rsid w:val="008550E1"/>
    <w:pPr>
      <w:spacing w:line="300" w:lineRule="auto"/>
    </w:pPr>
    <w:rPr>
      <w:rFonts w:ascii="Microsoft YaHei UI" w:hAnsi="Microsoft YaHei UI"/>
      <w:sz w:val="21"/>
      <w:szCs w:val="21"/>
    </w:rPr>
  </w:style>
  <w:style w:type="paragraph" w:customStyle="1" w:styleId="xl91">
    <w:name w:val="xl91"/>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0"/>
    </w:rPr>
  </w:style>
  <w:style w:type="paragraph" w:customStyle="1" w:styleId="-1-1">
    <w:name w:val="正文-1级标题-1"/>
    <w:basedOn w:val="a"/>
    <w:next w:val="a"/>
    <w:rsid w:val="008550E1"/>
    <w:pPr>
      <w:widowControl/>
      <w:tabs>
        <w:tab w:val="left" w:pos="420"/>
      </w:tabs>
      <w:spacing w:beforeLines="30" w:afterLines="30" w:line="360" w:lineRule="auto"/>
      <w:ind w:left="902" w:hanging="420"/>
      <w:jc w:val="left"/>
    </w:pPr>
    <w:rPr>
      <w:rFonts w:ascii="Century" w:eastAsia="MS Gothic" w:hAnsi="Century"/>
      <w:b/>
      <w:kern w:val="0"/>
      <w:sz w:val="24"/>
      <w:szCs w:val="28"/>
      <w:lang w:val="en-GB"/>
    </w:rPr>
  </w:style>
  <w:style w:type="paragraph" w:customStyle="1" w:styleId="xl192">
    <w:name w:val="xl192"/>
    <w:basedOn w:val="a"/>
    <w:rsid w:val="008550E1"/>
    <w:pPr>
      <w:widowControl/>
      <w:pBdr>
        <w:top w:val="single" w:sz="4" w:space="0" w:color="auto"/>
        <w:bottom w:val="single" w:sz="4" w:space="0" w:color="auto"/>
      </w:pBdr>
      <w:spacing w:before="100" w:beforeAutospacing="1" w:after="100" w:afterAutospacing="1"/>
      <w:jc w:val="center"/>
    </w:pPr>
    <w:rPr>
      <w:rFonts w:ascii="MS Gothic" w:eastAsia="MS Gothic" w:hAnsi="MS Gothic" w:cs="MS Gothic"/>
      <w:color w:val="000000"/>
      <w:kern w:val="0"/>
      <w:sz w:val="24"/>
      <w:szCs w:val="24"/>
    </w:rPr>
  </w:style>
  <w:style w:type="paragraph" w:customStyle="1" w:styleId="xl123">
    <w:name w:val="xl123"/>
    <w:basedOn w:val="a"/>
    <w:rsid w:val="008550E1"/>
    <w:pPr>
      <w:widowControl/>
      <w:pBdr>
        <w:left w:val="single" w:sz="4" w:space="0" w:color="auto"/>
        <w:right w:val="single" w:sz="4" w:space="0" w:color="auto"/>
      </w:pBdr>
      <w:spacing w:before="100" w:beforeAutospacing="1" w:after="100" w:afterAutospacing="1"/>
      <w:jc w:val="center"/>
    </w:pPr>
    <w:rPr>
      <w:rFonts w:ascii="MS Gothic" w:eastAsia="MS Gothic" w:hAnsi="MS Gothic" w:cs="MS Gothic"/>
      <w:b/>
      <w:bCs/>
      <w:kern w:val="0"/>
      <w:sz w:val="24"/>
      <w:szCs w:val="24"/>
    </w:rPr>
  </w:style>
  <w:style w:type="paragraph" w:customStyle="1" w:styleId="xl29">
    <w:name w:val="xl29"/>
    <w:basedOn w:val="a"/>
    <w:rsid w:val="008550E1"/>
    <w:pPr>
      <w:widowControl/>
      <w:pBdr>
        <w:top w:val="single" w:sz="4" w:space="0" w:color="auto"/>
        <w:left w:val="single" w:sz="4" w:space="0" w:color="auto"/>
        <w:bottom w:val="single" w:sz="4" w:space="0" w:color="auto"/>
      </w:pBdr>
      <w:spacing w:before="100" w:beforeAutospacing="1" w:after="100" w:afterAutospacing="1"/>
      <w:jc w:val="center"/>
    </w:pPr>
    <w:rPr>
      <w:rFonts w:ascii="MS Gothic" w:eastAsia="MS Gothic" w:hAnsi="MS Gothic" w:cs="MS Gothic"/>
      <w:kern w:val="0"/>
      <w:sz w:val="20"/>
    </w:rPr>
  </w:style>
  <w:style w:type="paragraph" w:customStyle="1" w:styleId="xl51">
    <w:name w:val="xl51"/>
    <w:basedOn w:val="a"/>
    <w:rsid w:val="008550E1"/>
    <w:pPr>
      <w:widowControl/>
      <w:pBdr>
        <w:top w:val="single" w:sz="4" w:space="0" w:color="auto"/>
        <w:left w:val="single" w:sz="4" w:space="0" w:color="auto"/>
        <w:bottom w:val="single" w:sz="4" w:space="0" w:color="auto"/>
      </w:pBdr>
      <w:spacing w:before="100" w:beforeAutospacing="1" w:after="100" w:afterAutospacing="1"/>
      <w:jc w:val="right"/>
    </w:pPr>
    <w:rPr>
      <w:rFonts w:ascii="MS Gothic" w:eastAsia="MS Gothic" w:hAnsi="MS Gothic" w:cs="MS Gothic"/>
      <w:b/>
      <w:bCs/>
      <w:kern w:val="0"/>
      <w:sz w:val="20"/>
    </w:rPr>
  </w:style>
  <w:style w:type="paragraph" w:customStyle="1" w:styleId="Cap1">
    <w:name w:val="Cap_表头文字1"/>
    <w:rsid w:val="008550E1"/>
    <w:pPr>
      <w:keepNext/>
      <w:keepLines/>
      <w:overflowPunct w:val="0"/>
      <w:autoSpaceDE w:val="0"/>
      <w:autoSpaceDN w:val="0"/>
      <w:adjustRightInd w:val="0"/>
      <w:jc w:val="center"/>
    </w:pPr>
    <w:rPr>
      <w:rFonts w:ascii="等线" w:hAnsi="等线" w:cs="Microsoft YaHei UI"/>
      <w:b/>
      <w:spacing w:val="10"/>
      <w:sz w:val="18"/>
      <w:szCs w:val="24"/>
      <w:lang w:eastAsia="en-US"/>
    </w:rPr>
  </w:style>
  <w:style w:type="paragraph" w:customStyle="1" w:styleId="-1-10">
    <w:name w:val="正文-1级小标题-（1）"/>
    <w:basedOn w:val="a"/>
    <w:next w:val="-"/>
    <w:rsid w:val="008550E1"/>
    <w:pPr>
      <w:keepNext/>
      <w:widowControl/>
      <w:tabs>
        <w:tab w:val="left" w:pos="1134"/>
      </w:tabs>
      <w:adjustRightInd w:val="0"/>
      <w:spacing w:line="360" w:lineRule="auto"/>
      <w:ind w:firstLineChars="200" w:firstLine="200"/>
      <w:jc w:val="left"/>
    </w:pPr>
    <w:rPr>
      <w:rFonts w:ascii="Century" w:eastAsia="MS Gothic" w:hAnsi="Century"/>
      <w:kern w:val="0"/>
      <w:sz w:val="24"/>
      <w:szCs w:val="24"/>
      <w:lang w:val="en-GB"/>
    </w:rPr>
  </w:style>
  <w:style w:type="paragraph" w:customStyle="1" w:styleId="Text">
    <w:name w:val="Text"/>
    <w:rsid w:val="008550E1"/>
    <w:pPr>
      <w:spacing w:before="200" w:after="200"/>
      <w:ind w:left="720"/>
      <w:jc w:val="both"/>
    </w:pPr>
    <w:rPr>
      <w:rFonts w:ascii="Time" w:eastAsia="方正隶变简体" w:hAnsi="Time"/>
      <w:color w:val="000000"/>
      <w:lang w:eastAsia="en-US"/>
    </w:rPr>
  </w:style>
  <w:style w:type="paragraph" w:customStyle="1" w:styleId="21522">
    <w:name w:val="样式 正文首行缩进 2 + 左侧:  1.5 字符 首行缩进:  2 字符2"/>
    <w:basedOn w:val="a"/>
    <w:next w:val="a"/>
    <w:rsid w:val="008550E1"/>
    <w:pPr>
      <w:spacing w:line="360" w:lineRule="auto"/>
    </w:pPr>
    <w:rPr>
      <w:rFonts w:ascii="MS Gothic" w:eastAsia="MS Gothic" w:hAnsi="MS Gothic" w:cs="MS Gothic"/>
    </w:rPr>
  </w:style>
  <w:style w:type="paragraph" w:customStyle="1" w:styleId="xl42">
    <w:name w:val="xl42"/>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kern w:val="0"/>
      <w:sz w:val="20"/>
    </w:rPr>
  </w:style>
  <w:style w:type="paragraph" w:customStyle="1" w:styleId="xl88">
    <w:name w:val="xl88"/>
    <w:basedOn w:val="a"/>
    <w:rsid w:val="008550E1"/>
    <w:pPr>
      <w:widowControl/>
      <w:pBdr>
        <w:top w:val="single" w:sz="4" w:space="0" w:color="auto"/>
        <w:bottom w:val="single" w:sz="4" w:space="0" w:color="auto"/>
      </w:pBdr>
      <w:spacing w:before="100" w:beforeAutospacing="1" w:after="100" w:afterAutospacing="1"/>
      <w:jc w:val="right"/>
    </w:pPr>
    <w:rPr>
      <w:rFonts w:ascii="MS Gothic" w:eastAsia="MS Gothic" w:hAnsi="MS Gothic" w:cs="MS Gothic"/>
      <w:b/>
      <w:bCs/>
      <w:kern w:val="0"/>
      <w:sz w:val="20"/>
    </w:rPr>
  </w:style>
  <w:style w:type="paragraph" w:customStyle="1" w:styleId="xl189">
    <w:name w:val="xl189"/>
    <w:basedOn w:val="a"/>
    <w:rsid w:val="008550E1"/>
    <w:pPr>
      <w:widowControl/>
      <w:pBdr>
        <w:left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4"/>
      <w:szCs w:val="24"/>
    </w:rPr>
  </w:style>
  <w:style w:type="paragraph" w:customStyle="1" w:styleId="xl94">
    <w:name w:val="xl94"/>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color w:val="000000"/>
      <w:kern w:val="0"/>
      <w:sz w:val="20"/>
    </w:rPr>
  </w:style>
  <w:style w:type="paragraph" w:customStyle="1" w:styleId="xl108">
    <w:name w:val="xl108"/>
    <w:basedOn w:val="a"/>
    <w:rsid w:val="008550E1"/>
    <w:pPr>
      <w:widowControl/>
      <w:pBdr>
        <w:top w:val="single" w:sz="4" w:space="0" w:color="auto"/>
        <w:left w:val="single" w:sz="4" w:space="0" w:color="auto"/>
        <w:bottom w:val="single" w:sz="4" w:space="0" w:color="auto"/>
      </w:pBdr>
      <w:spacing w:before="100" w:beforeAutospacing="1" w:after="100" w:afterAutospacing="1"/>
      <w:jc w:val="right"/>
    </w:pPr>
    <w:rPr>
      <w:rFonts w:ascii="MS Gothic" w:eastAsia="MS Gothic" w:hAnsi="MS Gothic" w:cs="MS Gothic"/>
      <w:b/>
      <w:bCs/>
      <w:kern w:val="0"/>
      <w:sz w:val="24"/>
      <w:szCs w:val="24"/>
    </w:rPr>
  </w:style>
  <w:style w:type="paragraph" w:customStyle="1" w:styleId="xl127">
    <w:name w:val="xl127"/>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MS Gothic" w:eastAsia="MS Gothic" w:hAnsi="MS Gothic" w:cs="MS Gothic"/>
      <w:kern w:val="0"/>
      <w:sz w:val="24"/>
      <w:szCs w:val="24"/>
    </w:rPr>
  </w:style>
  <w:style w:type="paragraph" w:customStyle="1" w:styleId="xl44">
    <w:name w:val="xl44"/>
    <w:basedOn w:val="a"/>
    <w:rsid w:val="008550E1"/>
    <w:pPr>
      <w:widowControl/>
      <w:pBdr>
        <w:top w:val="single" w:sz="4" w:space="0" w:color="auto"/>
        <w:left w:val="single" w:sz="4" w:space="0" w:color="auto"/>
        <w:bottom w:val="single" w:sz="4" w:space="0" w:color="auto"/>
      </w:pBdr>
      <w:spacing w:before="100" w:beforeAutospacing="1" w:after="100" w:afterAutospacing="1"/>
      <w:jc w:val="left"/>
    </w:pPr>
    <w:rPr>
      <w:rFonts w:ascii="MS Gothic" w:eastAsia="MS Gothic" w:hAnsi="MS Gothic" w:cs="MS Gothic"/>
      <w:kern w:val="0"/>
      <w:sz w:val="20"/>
    </w:rPr>
  </w:style>
  <w:style w:type="paragraph" w:customStyle="1" w:styleId="xl109">
    <w:name w:val="xl109"/>
    <w:basedOn w:val="a"/>
    <w:rsid w:val="008550E1"/>
    <w:pPr>
      <w:widowControl/>
      <w:pBdr>
        <w:top w:val="single" w:sz="4" w:space="0" w:color="auto"/>
        <w:bottom w:val="single" w:sz="4" w:space="0" w:color="auto"/>
      </w:pBdr>
      <w:spacing w:before="100" w:beforeAutospacing="1" w:after="100" w:afterAutospacing="1"/>
      <w:jc w:val="right"/>
    </w:pPr>
    <w:rPr>
      <w:rFonts w:ascii="MS Gothic" w:eastAsia="MS Gothic" w:hAnsi="MS Gothic" w:cs="MS Gothic"/>
      <w:b/>
      <w:bCs/>
      <w:kern w:val="0"/>
      <w:sz w:val="24"/>
      <w:szCs w:val="24"/>
    </w:rPr>
  </w:style>
  <w:style w:type="paragraph" w:customStyle="1" w:styleId="xl33">
    <w:name w:val="xl33"/>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0"/>
    </w:rPr>
  </w:style>
  <w:style w:type="paragraph" w:customStyle="1" w:styleId="xl184">
    <w:name w:val="xl184"/>
    <w:basedOn w:val="a"/>
    <w:rsid w:val="008550E1"/>
    <w:pPr>
      <w:widowControl/>
      <w:pBdr>
        <w:top w:val="single" w:sz="4" w:space="0" w:color="auto"/>
        <w:left w:val="single" w:sz="4" w:space="0" w:color="auto"/>
      </w:pBdr>
      <w:spacing w:before="100" w:beforeAutospacing="1" w:after="100" w:afterAutospacing="1"/>
      <w:jc w:val="center"/>
    </w:pPr>
    <w:rPr>
      <w:rFonts w:ascii="MS Gothic" w:eastAsia="MS Gothic" w:hAnsi="MS Gothic" w:cs="MS Gothic"/>
      <w:b/>
      <w:bCs/>
      <w:kern w:val="0"/>
      <w:sz w:val="24"/>
      <w:szCs w:val="24"/>
    </w:rPr>
  </w:style>
  <w:style w:type="paragraph" w:customStyle="1" w:styleId="xl65">
    <w:name w:val="xl65"/>
    <w:basedOn w:val="a"/>
    <w:rsid w:val="008550E1"/>
    <w:pPr>
      <w:widowControl/>
      <w:pBdr>
        <w:top w:val="single" w:sz="4" w:space="0" w:color="auto"/>
        <w:bottom w:val="single" w:sz="4" w:space="0" w:color="auto"/>
      </w:pBdr>
      <w:spacing w:before="100" w:beforeAutospacing="1" w:after="100" w:afterAutospacing="1"/>
      <w:jc w:val="center"/>
    </w:pPr>
    <w:rPr>
      <w:rFonts w:ascii="MS Gothic" w:eastAsia="MS Gothic" w:hAnsi="MS Gothic" w:cs="MS Gothic"/>
      <w:b/>
      <w:bCs/>
      <w:color w:val="000000"/>
      <w:kern w:val="0"/>
      <w:sz w:val="20"/>
    </w:rPr>
  </w:style>
  <w:style w:type="paragraph" w:customStyle="1" w:styleId="my">
    <w:name w:val="my正文"/>
    <w:basedOn w:val="a"/>
    <w:rsid w:val="008550E1"/>
    <w:pPr>
      <w:widowControl/>
      <w:spacing w:line="360" w:lineRule="auto"/>
      <w:ind w:firstLineChars="200" w:firstLine="480"/>
      <w:jc w:val="left"/>
    </w:pPr>
    <w:rPr>
      <w:rFonts w:ascii="Century" w:eastAsia="MS Gothic" w:hAnsi="Century"/>
      <w:kern w:val="0"/>
      <w:sz w:val="24"/>
      <w:lang w:val="en-GB"/>
    </w:rPr>
  </w:style>
  <w:style w:type="paragraph" w:customStyle="1" w:styleId="xl168">
    <w:name w:val="xl168"/>
    <w:basedOn w:val="a"/>
    <w:rsid w:val="008550E1"/>
    <w:pPr>
      <w:widowControl/>
      <w:pBdr>
        <w:left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18"/>
      <w:szCs w:val="18"/>
    </w:rPr>
  </w:style>
  <w:style w:type="paragraph" w:customStyle="1" w:styleId="Char1f1">
    <w:name w:val="Char1"/>
    <w:basedOn w:val="a6"/>
    <w:rsid w:val="008550E1"/>
    <w:pPr>
      <w:shd w:val="clear" w:color="auto" w:fill="000080"/>
    </w:pPr>
    <w:rPr>
      <w:rFonts w:ascii="MS Mincho" w:eastAsia="MS Gothic" w:hAnsi="MS Mincho"/>
      <w:sz w:val="24"/>
      <w:szCs w:val="24"/>
    </w:rPr>
  </w:style>
  <w:style w:type="paragraph" w:customStyle="1" w:styleId="xl78">
    <w:name w:val="xl78"/>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MS Gothic" w:eastAsia="MS Gothic" w:hAnsi="MS Gothic" w:cs="MS Gothic"/>
      <w:color w:val="000000"/>
      <w:kern w:val="0"/>
      <w:sz w:val="20"/>
    </w:rPr>
  </w:style>
  <w:style w:type="paragraph" w:customStyle="1" w:styleId="xl63">
    <w:name w:val="xl63"/>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MS Gothic" w:eastAsia="MS Gothic" w:hAnsi="MS Gothic" w:cs="MS Gothic"/>
      <w:b/>
      <w:bCs/>
      <w:color w:val="000000"/>
      <w:kern w:val="0"/>
      <w:sz w:val="20"/>
    </w:rPr>
  </w:style>
  <w:style w:type="paragraph" w:customStyle="1" w:styleId="1CharCharCharCharCharCharChar">
    <w:name w:val="1 Char Char Char Char Char Char Char"/>
    <w:basedOn w:val="a"/>
    <w:rsid w:val="008550E1"/>
    <w:rPr>
      <w:rFonts w:ascii="Century" w:eastAsia="MS Gothic" w:hAnsi="Century"/>
      <w:sz w:val="21"/>
      <w:szCs w:val="24"/>
    </w:rPr>
  </w:style>
  <w:style w:type="paragraph" w:customStyle="1" w:styleId="Style726">
    <w:name w:val="_Style 726"/>
    <w:basedOn w:val="a"/>
    <w:next w:val="afffc"/>
    <w:rsid w:val="008550E1"/>
    <w:pPr>
      <w:widowControl/>
      <w:spacing w:line="360" w:lineRule="auto"/>
      <w:ind w:firstLineChars="200" w:firstLine="420"/>
      <w:jc w:val="left"/>
    </w:pPr>
    <w:rPr>
      <w:rFonts w:ascii="Century" w:eastAsia="MS Gothic" w:hAnsi="Century"/>
      <w:kern w:val="0"/>
      <w:sz w:val="20"/>
      <w:lang w:val="en-GB"/>
    </w:rPr>
  </w:style>
  <w:style w:type="paragraph" w:customStyle="1" w:styleId="xl58">
    <w:name w:val="xl58"/>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color w:val="000000"/>
      <w:kern w:val="0"/>
      <w:sz w:val="20"/>
    </w:rPr>
  </w:style>
  <w:style w:type="paragraph" w:customStyle="1" w:styleId="xl164">
    <w:name w:val="xl164"/>
    <w:basedOn w:val="a"/>
    <w:rsid w:val="008550E1"/>
    <w:pPr>
      <w:widowControl/>
      <w:pBdr>
        <w:top w:val="single" w:sz="4" w:space="0" w:color="auto"/>
        <w:left w:val="single" w:sz="4" w:space="0" w:color="auto"/>
      </w:pBdr>
      <w:spacing w:before="100" w:beforeAutospacing="1" w:after="100" w:afterAutospacing="1"/>
      <w:jc w:val="center"/>
    </w:pPr>
    <w:rPr>
      <w:rFonts w:ascii="MS Gothic" w:eastAsia="MS Gothic" w:hAnsi="MS Gothic" w:cs="MS Gothic"/>
      <w:kern w:val="0"/>
      <w:sz w:val="24"/>
      <w:szCs w:val="24"/>
    </w:rPr>
  </w:style>
  <w:style w:type="paragraph" w:customStyle="1" w:styleId="afffff6">
    <w:name w:val="目录－标题"/>
    <w:basedOn w:val="a"/>
    <w:next w:val="a"/>
    <w:rsid w:val="008550E1"/>
    <w:pPr>
      <w:widowControl/>
      <w:spacing w:before="100" w:beforeAutospacing="1" w:after="100" w:afterAutospacing="1" w:line="480" w:lineRule="auto"/>
      <w:jc w:val="center"/>
    </w:pPr>
    <w:rPr>
      <w:rFonts w:ascii="Century" w:eastAsia="长城仿宋" w:hAnsi="Century"/>
      <w:kern w:val="0"/>
      <w:sz w:val="36"/>
      <w:szCs w:val="24"/>
      <w:lang w:val="en-GB"/>
    </w:rPr>
  </w:style>
  <w:style w:type="paragraph" w:customStyle="1" w:styleId="31113H3BoldHeadbhh3Heading3-oldLevel3He">
    <w:name w:val="样式 样式 样式 标题 31.1.1.标题 3H3Bold Headbhh3Heading 3 - oldLevel 3 He...."/>
    <w:basedOn w:val="a"/>
    <w:rsid w:val="008550E1"/>
    <w:pPr>
      <w:widowControl/>
      <w:snapToGrid w:val="0"/>
      <w:spacing w:before="120" w:after="120" w:line="360" w:lineRule="auto"/>
      <w:ind w:left="1740" w:hanging="420"/>
      <w:jc w:val="left"/>
      <w:outlineLvl w:val="2"/>
    </w:pPr>
    <w:rPr>
      <w:rFonts w:ascii="MS Gothic" w:eastAsia="MS Gothic" w:hAnsi="Century"/>
      <w:b/>
      <w:kern w:val="0"/>
      <w:sz w:val="24"/>
      <w:szCs w:val="24"/>
    </w:rPr>
  </w:style>
  <w:style w:type="paragraph" w:customStyle="1" w:styleId="xl110">
    <w:name w:val="xl110"/>
    <w:basedOn w:val="a"/>
    <w:rsid w:val="008550E1"/>
    <w:pPr>
      <w:widowControl/>
      <w:pBdr>
        <w:top w:val="single" w:sz="4" w:space="0" w:color="auto"/>
        <w:bottom w:val="single" w:sz="4" w:space="0" w:color="auto"/>
        <w:right w:val="single" w:sz="4" w:space="0" w:color="auto"/>
      </w:pBdr>
      <w:spacing w:before="100" w:beforeAutospacing="1" w:after="100" w:afterAutospacing="1"/>
      <w:jc w:val="right"/>
    </w:pPr>
    <w:rPr>
      <w:rFonts w:ascii="MS Gothic" w:eastAsia="MS Gothic" w:hAnsi="MS Gothic" w:cs="MS Gothic"/>
      <w:b/>
      <w:bCs/>
      <w:kern w:val="0"/>
      <w:sz w:val="24"/>
      <w:szCs w:val="24"/>
    </w:rPr>
  </w:style>
  <w:style w:type="paragraph" w:customStyle="1" w:styleId="-1">
    <w:name w:val="附录-1级标题"/>
    <w:basedOn w:val="1"/>
    <w:rsid w:val="008550E1"/>
    <w:pPr>
      <w:pageBreakBefore/>
      <w:widowControl/>
      <w:tabs>
        <w:tab w:val="clear" w:pos="432"/>
      </w:tabs>
      <w:spacing w:beforeLines="100" w:afterLines="200"/>
      <w:ind w:firstLine="0"/>
      <w:jc w:val="left"/>
    </w:pPr>
    <w:rPr>
      <w:rFonts w:ascii="Century" w:eastAsia="长城仿宋" w:hAnsi="Century"/>
      <w:b w:val="0"/>
      <w:bCs/>
      <w:szCs w:val="44"/>
      <w:lang w:val="en-GB"/>
    </w:rPr>
  </w:style>
  <w:style w:type="paragraph" w:customStyle="1" w:styleId="xl195">
    <w:name w:val="xl195"/>
    <w:basedOn w:val="a"/>
    <w:rsid w:val="008550E1"/>
    <w:pPr>
      <w:widowControl/>
      <w:pBdr>
        <w:left w:val="single" w:sz="4" w:space="0" w:color="auto"/>
        <w:bottom w:val="single" w:sz="4" w:space="0" w:color="auto"/>
      </w:pBdr>
      <w:spacing w:before="100" w:beforeAutospacing="1" w:after="100" w:afterAutospacing="1"/>
      <w:jc w:val="center"/>
    </w:pPr>
    <w:rPr>
      <w:rFonts w:ascii="MS Gothic" w:eastAsia="MS Gothic" w:hAnsi="MS Gothic" w:cs="MS Gothic"/>
      <w:b/>
      <w:bCs/>
      <w:color w:val="000000"/>
      <w:kern w:val="0"/>
      <w:sz w:val="24"/>
      <w:szCs w:val="24"/>
    </w:rPr>
  </w:style>
  <w:style w:type="paragraph" w:customStyle="1" w:styleId="xl137">
    <w:name w:val="xl137"/>
    <w:basedOn w:val="a"/>
    <w:rsid w:val="008550E1"/>
    <w:pPr>
      <w:widowControl/>
      <w:pBdr>
        <w:top w:val="single" w:sz="4" w:space="0" w:color="auto"/>
        <w:bottom w:val="single" w:sz="4" w:space="0" w:color="auto"/>
      </w:pBdr>
      <w:spacing w:before="100" w:beforeAutospacing="1" w:after="100" w:afterAutospacing="1"/>
      <w:jc w:val="center"/>
    </w:pPr>
    <w:rPr>
      <w:rFonts w:ascii="MS Gothic" w:eastAsia="MS Gothic" w:hAnsi="MS Gothic" w:cs="MS Gothic"/>
      <w:color w:val="000000"/>
      <w:kern w:val="0"/>
      <w:sz w:val="24"/>
      <w:szCs w:val="24"/>
    </w:rPr>
  </w:style>
  <w:style w:type="paragraph" w:customStyle="1" w:styleId="--1">
    <w:name w:val="正文-小标题-1."/>
    <w:basedOn w:val="a"/>
    <w:next w:val="a"/>
    <w:rsid w:val="008550E1"/>
    <w:pPr>
      <w:widowControl/>
      <w:spacing w:beforeLines="50" w:afterLines="50" w:line="360" w:lineRule="auto"/>
      <w:ind w:firstLineChars="200" w:firstLine="200"/>
      <w:jc w:val="left"/>
    </w:pPr>
    <w:rPr>
      <w:rFonts w:ascii="Century" w:eastAsia="MS Gothic" w:hAnsi="Century"/>
      <w:b/>
      <w:kern w:val="0"/>
      <w:sz w:val="24"/>
      <w:szCs w:val="24"/>
      <w:lang w:val="en-GB"/>
    </w:rPr>
  </w:style>
  <w:style w:type="paragraph" w:customStyle="1" w:styleId="xl35">
    <w:name w:val="xl35"/>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icrosoft YaHei UI" w:eastAsia="MS Gothic" w:hAnsi="Microsoft YaHei UI" w:cs="Microsoft YaHei UI"/>
      <w:kern w:val="0"/>
      <w:sz w:val="20"/>
    </w:rPr>
  </w:style>
  <w:style w:type="paragraph" w:customStyle="1" w:styleId="-0">
    <w:name w:val="正文-标题"/>
    <w:basedOn w:val="a"/>
    <w:rsid w:val="008550E1"/>
    <w:pPr>
      <w:widowControl/>
      <w:spacing w:line="480" w:lineRule="auto"/>
      <w:jc w:val="center"/>
    </w:pPr>
    <w:rPr>
      <w:rFonts w:ascii="MS Gothic" w:eastAsia="MS Gothic" w:hAnsi="MS Gothic"/>
      <w:b/>
      <w:kern w:val="0"/>
      <w:szCs w:val="32"/>
      <w:lang w:val="en-GB"/>
    </w:rPr>
  </w:style>
  <w:style w:type="paragraph" w:customStyle="1" w:styleId="afffff7">
    <w:name w:val="四级条标题"/>
    <w:basedOn w:val="afffff8"/>
    <w:next w:val="a"/>
    <w:rsid w:val="008550E1"/>
    <w:pPr>
      <w:tabs>
        <w:tab w:val="left" w:pos="1803"/>
      </w:tabs>
      <w:ind w:left="3000"/>
      <w:outlineLvl w:val="5"/>
    </w:pPr>
  </w:style>
  <w:style w:type="paragraph" w:customStyle="1" w:styleId="afffff8">
    <w:name w:val="三级条标题"/>
    <w:basedOn w:val="affffd"/>
    <w:next w:val="a"/>
    <w:rsid w:val="008550E1"/>
    <w:pPr>
      <w:tabs>
        <w:tab w:val="clear" w:pos="1203"/>
      </w:tabs>
      <w:ind w:left="2580"/>
      <w:outlineLvl w:val="4"/>
    </w:pPr>
  </w:style>
  <w:style w:type="paragraph" w:customStyle="1" w:styleId="-1-11">
    <w:name w:val="正文-1级列表-(1)"/>
    <w:basedOn w:val="a"/>
    <w:rsid w:val="008550E1"/>
    <w:pPr>
      <w:widowControl/>
      <w:tabs>
        <w:tab w:val="left" w:pos="420"/>
      </w:tabs>
      <w:spacing w:line="360" w:lineRule="auto"/>
      <w:ind w:left="1322" w:hanging="420"/>
      <w:jc w:val="left"/>
    </w:pPr>
    <w:rPr>
      <w:rFonts w:ascii="Century" w:eastAsia="MS Gothic" w:hAnsi="Century"/>
      <w:kern w:val="0"/>
      <w:sz w:val="24"/>
      <w:szCs w:val="24"/>
      <w:lang w:val="en-GB"/>
    </w:rPr>
  </w:style>
  <w:style w:type="paragraph" w:customStyle="1" w:styleId="310">
    <w:name w:val="标题 3_1"/>
    <w:basedOn w:val="a"/>
    <w:next w:val="a"/>
    <w:rsid w:val="008550E1"/>
    <w:pPr>
      <w:keepNext/>
      <w:keepLines/>
      <w:spacing w:beforeLines="50" w:afterLines="50" w:line="360" w:lineRule="auto"/>
      <w:ind w:left="1740" w:hanging="420"/>
      <w:outlineLvl w:val="2"/>
    </w:pPr>
    <w:rPr>
      <w:rFonts w:ascii="Century" w:eastAsia="等线 Light" w:hAnsi="Century"/>
      <w:bCs/>
      <w:sz w:val="30"/>
      <w:szCs w:val="32"/>
      <w:lang w:val="zh-CN"/>
    </w:rPr>
  </w:style>
  <w:style w:type="paragraph" w:customStyle="1" w:styleId="xl126">
    <w:name w:val="xl126"/>
    <w:basedOn w:val="a"/>
    <w:rsid w:val="008550E1"/>
    <w:pPr>
      <w:widowControl/>
      <w:pBdr>
        <w:left w:val="single" w:sz="4" w:space="0" w:color="auto"/>
        <w:right w:val="single" w:sz="4" w:space="0" w:color="auto"/>
      </w:pBdr>
      <w:spacing w:before="100" w:beforeAutospacing="1" w:after="100" w:afterAutospacing="1"/>
      <w:jc w:val="left"/>
    </w:pPr>
    <w:rPr>
      <w:rFonts w:ascii="MS Gothic" w:eastAsia="MS Gothic" w:hAnsi="MS Gothic" w:cs="MS Gothic"/>
      <w:color w:val="000000"/>
      <w:kern w:val="0"/>
      <w:sz w:val="24"/>
      <w:szCs w:val="24"/>
    </w:rPr>
  </w:style>
  <w:style w:type="paragraph" w:customStyle="1" w:styleId="xl41">
    <w:name w:val="xl41"/>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MS Gothic" w:eastAsia="MS Gothic" w:hAnsi="MS Gothic" w:cs="MS Gothic"/>
      <w:b/>
      <w:bCs/>
      <w:kern w:val="0"/>
      <w:sz w:val="20"/>
    </w:rPr>
  </w:style>
  <w:style w:type="paragraph" w:customStyle="1" w:styleId="afffff9">
    <w:name w:val="表内文字居左"/>
    <w:rsid w:val="008550E1"/>
    <w:pPr>
      <w:widowControl w:val="0"/>
      <w:adjustRightInd w:val="0"/>
      <w:snapToGrid w:val="0"/>
      <w:jc w:val="both"/>
    </w:pPr>
    <w:rPr>
      <w:rFonts w:ascii="Century" w:hAnsi="Century"/>
      <w:kern w:val="2"/>
      <w:sz w:val="24"/>
      <w:szCs w:val="24"/>
    </w:rPr>
  </w:style>
  <w:style w:type="paragraph" w:customStyle="1" w:styleId="xl62">
    <w:name w:val="xl62"/>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kern w:val="0"/>
      <w:sz w:val="20"/>
    </w:rPr>
  </w:style>
  <w:style w:type="paragraph" w:customStyle="1" w:styleId="xl124">
    <w:name w:val="xl124"/>
    <w:basedOn w:val="a"/>
    <w:rsid w:val="008550E1"/>
    <w:pPr>
      <w:widowControl/>
      <w:pBdr>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kern w:val="0"/>
      <w:sz w:val="24"/>
      <w:szCs w:val="24"/>
    </w:rPr>
  </w:style>
  <w:style w:type="paragraph" w:customStyle="1" w:styleId="xl30">
    <w:name w:val="xl30"/>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MS Gothic" w:eastAsia="MS Gothic" w:hAnsi="MS Gothic" w:cs="MS Gothic"/>
      <w:color w:val="000000"/>
      <w:kern w:val="0"/>
      <w:sz w:val="20"/>
    </w:rPr>
  </w:style>
  <w:style w:type="paragraph" w:customStyle="1" w:styleId="xl179">
    <w:name w:val="xl179"/>
    <w:basedOn w:val="a"/>
    <w:rsid w:val="008550E1"/>
    <w:pPr>
      <w:widowControl/>
      <w:pBdr>
        <w:left w:val="single" w:sz="4" w:space="0" w:color="auto"/>
      </w:pBdr>
      <w:spacing w:before="100" w:beforeAutospacing="1" w:after="100" w:afterAutospacing="1"/>
      <w:jc w:val="center"/>
    </w:pPr>
    <w:rPr>
      <w:rFonts w:ascii="MS Gothic" w:eastAsia="MS Gothic" w:hAnsi="MS Gothic" w:cs="MS Gothic"/>
      <w:color w:val="000000"/>
      <w:kern w:val="0"/>
      <w:sz w:val="18"/>
      <w:szCs w:val="18"/>
    </w:rPr>
  </w:style>
  <w:style w:type="paragraph" w:customStyle="1" w:styleId="afffffa">
    <w:name w:val="五级条标题"/>
    <w:basedOn w:val="afffff7"/>
    <w:next w:val="a"/>
    <w:rsid w:val="008550E1"/>
    <w:pPr>
      <w:tabs>
        <w:tab w:val="clear" w:pos="1803"/>
        <w:tab w:val="left" w:pos="2003"/>
      </w:tabs>
      <w:ind w:left="3420"/>
      <w:outlineLvl w:val="6"/>
    </w:pPr>
  </w:style>
  <w:style w:type="paragraph" w:customStyle="1" w:styleId="120">
    <w:name w:val="样式12"/>
    <w:basedOn w:val="5"/>
    <w:next w:val="a"/>
    <w:rsid w:val="008550E1"/>
    <w:pPr>
      <w:widowControl/>
      <w:tabs>
        <w:tab w:val="clear" w:pos="1008"/>
      </w:tabs>
      <w:spacing w:before="200" w:after="200" w:line="240" w:lineRule="auto"/>
      <w:ind w:left="1276" w:hanging="425"/>
      <w:jc w:val="left"/>
    </w:pPr>
    <w:rPr>
      <w:rFonts w:ascii="Century" w:eastAsia="MS Gothic" w:hAnsi="Century"/>
      <w:bCs w:val="0"/>
      <w:kern w:val="0"/>
    </w:rPr>
  </w:style>
  <w:style w:type="paragraph" w:customStyle="1" w:styleId="xl185">
    <w:name w:val="xl185"/>
    <w:basedOn w:val="a"/>
    <w:rsid w:val="008550E1"/>
    <w:pPr>
      <w:widowControl/>
      <w:pBdr>
        <w:top w:val="single" w:sz="4" w:space="0" w:color="auto"/>
      </w:pBdr>
      <w:spacing w:before="100" w:beforeAutospacing="1" w:after="100" w:afterAutospacing="1"/>
      <w:jc w:val="center"/>
    </w:pPr>
    <w:rPr>
      <w:rFonts w:ascii="MS Gothic" w:eastAsia="MS Gothic" w:hAnsi="MS Gothic" w:cs="MS Gothic"/>
      <w:b/>
      <w:bCs/>
      <w:kern w:val="0"/>
      <w:sz w:val="24"/>
      <w:szCs w:val="24"/>
    </w:rPr>
  </w:style>
  <w:style w:type="paragraph" w:customStyle="1" w:styleId="-2">
    <w:name w:val="正文-插图"/>
    <w:basedOn w:val="a"/>
    <w:next w:val="a"/>
    <w:rsid w:val="008550E1"/>
    <w:pPr>
      <w:keepNext/>
      <w:widowControl/>
      <w:spacing w:line="360" w:lineRule="auto"/>
      <w:jc w:val="center"/>
    </w:pPr>
    <w:rPr>
      <w:rFonts w:ascii="Century" w:eastAsia="MS Gothic" w:hAnsi="Century"/>
      <w:kern w:val="0"/>
      <w:sz w:val="24"/>
      <w:szCs w:val="24"/>
      <w:lang w:val="en-GB"/>
    </w:rPr>
  </w:style>
  <w:style w:type="paragraph" w:customStyle="1" w:styleId="xl53">
    <w:name w:val="xl53"/>
    <w:basedOn w:val="a"/>
    <w:rsid w:val="008550E1"/>
    <w:pPr>
      <w:widowControl/>
      <w:pBdr>
        <w:top w:val="single" w:sz="4" w:space="0" w:color="auto"/>
        <w:bottom w:val="single" w:sz="4" w:space="0" w:color="auto"/>
        <w:right w:val="single" w:sz="4" w:space="0" w:color="auto"/>
      </w:pBdr>
      <w:spacing w:before="100" w:beforeAutospacing="1" w:after="100" w:afterAutospacing="1"/>
      <w:jc w:val="right"/>
    </w:pPr>
    <w:rPr>
      <w:rFonts w:ascii="MS Gothic" w:eastAsia="MS Gothic" w:hAnsi="MS Gothic" w:cs="MS Gothic"/>
      <w:b/>
      <w:bCs/>
      <w:kern w:val="0"/>
      <w:sz w:val="20"/>
    </w:rPr>
  </w:style>
  <w:style w:type="paragraph" w:customStyle="1" w:styleId="113">
    <w:name w:val="样式11"/>
    <w:basedOn w:val="a"/>
    <w:next w:val="1f4"/>
    <w:rsid w:val="008550E1"/>
    <w:pPr>
      <w:keepNext/>
      <w:widowControl/>
      <w:tabs>
        <w:tab w:val="left" w:pos="0"/>
      </w:tabs>
      <w:autoSpaceDE w:val="0"/>
      <w:autoSpaceDN w:val="0"/>
      <w:snapToGrid w:val="0"/>
      <w:spacing w:before="120" w:line="360" w:lineRule="auto"/>
      <w:outlineLvl w:val="0"/>
    </w:pPr>
    <w:rPr>
      <w:rFonts w:ascii="长城仿宋" w:eastAsia="长城仿宋" w:hAnsi="长城仿宋" w:cs="MS Gothic"/>
      <w:kern w:val="44"/>
      <w:sz w:val="28"/>
    </w:rPr>
  </w:style>
  <w:style w:type="paragraph" w:customStyle="1" w:styleId="1f4">
    <w:name w:val="样式1"/>
    <w:basedOn w:val="a"/>
    <w:rsid w:val="008550E1"/>
    <w:pPr>
      <w:widowControl/>
      <w:spacing w:line="360" w:lineRule="auto"/>
      <w:ind w:leftChars="200" w:left="350" w:hangingChars="150" w:hanging="150"/>
      <w:jc w:val="left"/>
    </w:pPr>
    <w:rPr>
      <w:rFonts w:ascii="Century" w:eastAsia="MS Gothic" w:hAnsi="Century"/>
      <w:kern w:val="0"/>
      <w:sz w:val="24"/>
      <w:szCs w:val="24"/>
      <w:lang w:val="en-GB"/>
    </w:rPr>
  </w:style>
  <w:style w:type="paragraph" w:customStyle="1" w:styleId="afffffb">
    <w:name w:val="分发表内容"/>
    <w:basedOn w:val="a"/>
    <w:rsid w:val="008550E1"/>
    <w:pPr>
      <w:spacing w:before="120" w:after="120"/>
      <w:jc w:val="center"/>
    </w:pPr>
    <w:rPr>
      <w:rFonts w:ascii="MS Gothic" w:eastAsia="MS Gothic" w:hAnsi="Century"/>
      <w:sz w:val="21"/>
    </w:rPr>
  </w:style>
  <w:style w:type="paragraph" w:customStyle="1" w:styleId="xl59">
    <w:name w:val="xl59"/>
    <w:basedOn w:val="a"/>
    <w:rsid w:val="008550E1"/>
    <w:pPr>
      <w:widowControl/>
      <w:pBdr>
        <w:top w:val="single" w:sz="4" w:space="0" w:color="auto"/>
        <w:left w:val="single" w:sz="4" w:space="0" w:color="auto"/>
        <w:right w:val="single" w:sz="4" w:space="0" w:color="auto"/>
      </w:pBdr>
      <w:spacing w:before="100" w:beforeAutospacing="1" w:after="100" w:afterAutospacing="1"/>
      <w:jc w:val="center"/>
    </w:pPr>
    <w:rPr>
      <w:rFonts w:ascii="MS Gothic" w:eastAsia="MS Gothic" w:hAnsi="MS Gothic" w:cs="MS Gothic"/>
      <w:kern w:val="0"/>
      <w:sz w:val="20"/>
    </w:rPr>
  </w:style>
  <w:style w:type="paragraph" w:customStyle="1" w:styleId="yj">
    <w:name w:val="yj正文"/>
    <w:basedOn w:val="a"/>
    <w:rsid w:val="008550E1"/>
    <w:pPr>
      <w:widowControl/>
      <w:spacing w:beforeLines="50" w:line="360" w:lineRule="auto"/>
      <w:ind w:firstLineChars="200" w:firstLine="420"/>
      <w:jc w:val="left"/>
    </w:pPr>
    <w:rPr>
      <w:rFonts w:ascii="Microsoft YaHei UI" w:eastAsia="MS Gothic" w:hAnsi="Microsoft YaHei UI"/>
      <w:sz w:val="21"/>
      <w:szCs w:val="21"/>
    </w:rPr>
  </w:style>
  <w:style w:type="paragraph" w:customStyle="1" w:styleId="xl52">
    <w:name w:val="xl52"/>
    <w:basedOn w:val="a"/>
    <w:rsid w:val="008550E1"/>
    <w:pPr>
      <w:widowControl/>
      <w:pBdr>
        <w:top w:val="single" w:sz="4" w:space="0" w:color="auto"/>
        <w:bottom w:val="single" w:sz="4" w:space="0" w:color="auto"/>
      </w:pBdr>
      <w:spacing w:before="100" w:beforeAutospacing="1" w:after="100" w:afterAutospacing="1"/>
      <w:jc w:val="right"/>
    </w:pPr>
    <w:rPr>
      <w:rFonts w:ascii="MS Gothic" w:eastAsia="MS Gothic" w:hAnsi="MS Gothic" w:cs="MS Gothic"/>
      <w:b/>
      <w:bCs/>
      <w:kern w:val="0"/>
      <w:sz w:val="20"/>
    </w:rPr>
  </w:style>
  <w:style w:type="paragraph" w:customStyle="1" w:styleId="xl159">
    <w:name w:val="xl159"/>
    <w:basedOn w:val="a"/>
    <w:rsid w:val="008550E1"/>
    <w:pPr>
      <w:widowControl/>
      <w:pBdr>
        <w:top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color w:val="000000"/>
      <w:kern w:val="0"/>
      <w:sz w:val="24"/>
      <w:szCs w:val="24"/>
    </w:rPr>
  </w:style>
  <w:style w:type="paragraph" w:customStyle="1" w:styleId="xl162">
    <w:name w:val="xl162"/>
    <w:basedOn w:val="a"/>
    <w:rsid w:val="008550E1"/>
    <w:pPr>
      <w:widowControl/>
      <w:pBdr>
        <w:left w:val="single" w:sz="4" w:space="0" w:color="auto"/>
        <w:right w:val="single" w:sz="4" w:space="0" w:color="auto"/>
      </w:pBdr>
      <w:spacing w:before="100" w:beforeAutospacing="1" w:after="100" w:afterAutospacing="1"/>
      <w:jc w:val="center"/>
    </w:pPr>
    <w:rPr>
      <w:rFonts w:ascii="MS Gothic" w:eastAsia="MS Gothic" w:hAnsi="MS Gothic" w:cs="MS Gothic"/>
      <w:b/>
      <w:bCs/>
      <w:kern w:val="0"/>
      <w:sz w:val="24"/>
      <w:szCs w:val="24"/>
    </w:rPr>
  </w:style>
  <w:style w:type="paragraph" w:customStyle="1" w:styleId="xl173">
    <w:name w:val="xl173"/>
    <w:basedOn w:val="a"/>
    <w:rsid w:val="008550E1"/>
    <w:pPr>
      <w:widowControl/>
      <w:pBdr>
        <w:left w:val="single" w:sz="4" w:space="0" w:color="auto"/>
      </w:pBdr>
      <w:spacing w:before="100" w:beforeAutospacing="1" w:after="100" w:afterAutospacing="1"/>
      <w:jc w:val="center"/>
    </w:pPr>
    <w:rPr>
      <w:rFonts w:ascii="MS Gothic" w:eastAsia="MS Gothic" w:hAnsi="MS Gothic" w:cs="MS Gothic"/>
      <w:b/>
      <w:bCs/>
      <w:color w:val="000000"/>
      <w:kern w:val="0"/>
      <w:sz w:val="24"/>
      <w:szCs w:val="24"/>
    </w:rPr>
  </w:style>
  <w:style w:type="paragraph" w:customStyle="1" w:styleId="Style581">
    <w:name w:val="_Style 581"/>
    <w:rsid w:val="008550E1"/>
    <w:rPr>
      <w:rFonts w:ascii="Century" w:hAnsi="Century"/>
    </w:rPr>
  </w:style>
  <w:style w:type="paragraph" w:customStyle="1" w:styleId="64">
    <w:name w:val="6级标题"/>
    <w:basedOn w:val="afffd"/>
    <w:next w:val="afffd"/>
    <w:rsid w:val="008550E1"/>
    <w:pPr>
      <w:ind w:firstLineChars="0" w:firstLine="0"/>
    </w:pPr>
    <w:rPr>
      <w:rFonts w:ascii="华文细黑"/>
      <w:szCs w:val="24"/>
    </w:rPr>
  </w:style>
  <w:style w:type="paragraph" w:customStyle="1" w:styleId="xl93">
    <w:name w:val="xl93"/>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MS Gothic" w:eastAsia="MS Gothic" w:hAnsi="MS Gothic" w:cs="MS Gothic"/>
      <w:kern w:val="0"/>
      <w:sz w:val="20"/>
    </w:rPr>
  </w:style>
  <w:style w:type="paragraph" w:customStyle="1" w:styleId="xl144">
    <w:name w:val="xl144"/>
    <w:basedOn w:val="a"/>
    <w:rsid w:val="008550E1"/>
    <w:pPr>
      <w:widowControl/>
      <w:pBdr>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4"/>
      <w:szCs w:val="24"/>
    </w:rPr>
  </w:style>
  <w:style w:type="paragraph" w:customStyle="1" w:styleId="-2-a">
    <w:name w:val="正文-2级小标题-（a）"/>
    <w:basedOn w:val="a"/>
    <w:next w:val="-"/>
    <w:rsid w:val="008550E1"/>
    <w:pPr>
      <w:widowControl/>
      <w:tabs>
        <w:tab w:val="left" w:pos="1134"/>
      </w:tabs>
      <w:spacing w:line="360" w:lineRule="auto"/>
      <w:ind w:firstLineChars="200" w:firstLine="200"/>
      <w:jc w:val="left"/>
    </w:pPr>
    <w:rPr>
      <w:rFonts w:ascii="Century" w:eastAsia="MS Gothic" w:hAnsi="Century"/>
      <w:kern w:val="0"/>
      <w:sz w:val="24"/>
      <w:szCs w:val="24"/>
      <w:lang w:val="en-GB"/>
    </w:rPr>
  </w:style>
  <w:style w:type="paragraph" w:customStyle="1" w:styleId="--10">
    <w:name w:val="正文-列表-(1)"/>
    <w:basedOn w:val="a"/>
    <w:rsid w:val="008550E1"/>
    <w:pPr>
      <w:widowControl/>
      <w:spacing w:line="360" w:lineRule="auto"/>
      <w:ind w:leftChars="200" w:left="400" w:hangingChars="200" w:hanging="200"/>
      <w:jc w:val="left"/>
    </w:pPr>
    <w:rPr>
      <w:rFonts w:ascii="Century" w:eastAsia="MS Gothic" w:hAnsi="Century" w:cs="Microsoft YaHei UI"/>
      <w:kern w:val="0"/>
      <w:sz w:val="24"/>
      <w:szCs w:val="24"/>
      <w:lang w:val="en-GB"/>
    </w:rPr>
  </w:style>
  <w:style w:type="paragraph" w:customStyle="1" w:styleId="xl178">
    <w:name w:val="xl178"/>
    <w:basedOn w:val="a"/>
    <w:rsid w:val="008550E1"/>
    <w:pPr>
      <w:widowControl/>
      <w:pBdr>
        <w:bottom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18"/>
      <w:szCs w:val="18"/>
    </w:rPr>
  </w:style>
  <w:style w:type="paragraph" w:customStyle="1" w:styleId="xl149">
    <w:name w:val="xl149"/>
    <w:basedOn w:val="a"/>
    <w:rsid w:val="008550E1"/>
    <w:pPr>
      <w:widowControl/>
      <w:pBdr>
        <w:top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color w:val="000000"/>
      <w:kern w:val="0"/>
      <w:sz w:val="24"/>
      <w:szCs w:val="24"/>
    </w:rPr>
  </w:style>
  <w:style w:type="paragraph" w:customStyle="1" w:styleId="--11">
    <w:name w:val="正文-列表-（1）"/>
    <w:basedOn w:val="a"/>
    <w:rsid w:val="008550E1"/>
    <w:pPr>
      <w:widowControl/>
      <w:spacing w:line="360" w:lineRule="auto"/>
      <w:ind w:firstLineChars="200" w:firstLine="200"/>
      <w:jc w:val="left"/>
    </w:pPr>
    <w:rPr>
      <w:rFonts w:ascii="Century" w:eastAsia="MS Gothic" w:hAnsi="Century" w:cs="Microsoft YaHei UI"/>
      <w:kern w:val="0"/>
      <w:sz w:val="24"/>
      <w:szCs w:val="24"/>
      <w:lang w:val="en-GB"/>
    </w:rPr>
  </w:style>
  <w:style w:type="paragraph" w:customStyle="1" w:styleId="2H2CharCharCharCharh2Heading2HiddenHeading2CCB">
    <w:name w:val="样式 标题 2H2 Char Char Char Charh2Heading 2 HiddenHeading 2 CCB..."/>
    <w:basedOn w:val="2"/>
    <w:rsid w:val="008550E1"/>
    <w:pPr>
      <w:snapToGrid w:val="0"/>
      <w:spacing w:before="120"/>
      <w:ind w:left="0" w:firstLine="0"/>
    </w:pPr>
    <w:rPr>
      <w:rFonts w:ascii="MS Mincho" w:hAnsi="MS Mincho"/>
      <w:b w:val="0"/>
      <w:bCs/>
      <w:color w:val="000000"/>
      <w:kern w:val="24"/>
      <w:sz w:val="28"/>
      <w:szCs w:val="32"/>
      <w:lang w:val="en-GB"/>
    </w:rPr>
  </w:style>
  <w:style w:type="paragraph" w:customStyle="1" w:styleId="xl172">
    <w:name w:val="xl172"/>
    <w:basedOn w:val="a"/>
    <w:rsid w:val="008550E1"/>
    <w:pPr>
      <w:widowControl/>
      <w:pBdr>
        <w:top w:val="single" w:sz="4" w:space="0" w:color="auto"/>
        <w:left w:val="single" w:sz="4" w:space="0" w:color="auto"/>
      </w:pBdr>
      <w:spacing w:before="100" w:beforeAutospacing="1" w:after="100" w:afterAutospacing="1"/>
      <w:jc w:val="center"/>
    </w:pPr>
    <w:rPr>
      <w:rFonts w:ascii="MS Gothic" w:eastAsia="MS Gothic" w:hAnsi="MS Gothic" w:cs="MS Gothic"/>
      <w:b/>
      <w:bCs/>
      <w:color w:val="000000"/>
      <w:kern w:val="0"/>
      <w:sz w:val="24"/>
      <w:szCs w:val="24"/>
    </w:rPr>
  </w:style>
  <w:style w:type="paragraph" w:customStyle="1" w:styleId="xl31">
    <w:name w:val="xl31"/>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icrosoft YaHei UI" w:eastAsia="MS Gothic" w:hAnsi="Microsoft YaHei UI" w:cs="Microsoft YaHei UI"/>
      <w:kern w:val="0"/>
      <w:sz w:val="20"/>
    </w:rPr>
  </w:style>
  <w:style w:type="paragraph" w:customStyle="1" w:styleId="xl194">
    <w:name w:val="xl194"/>
    <w:basedOn w:val="a"/>
    <w:rsid w:val="008550E1"/>
    <w:pPr>
      <w:widowControl/>
      <w:pBdr>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18"/>
      <w:szCs w:val="18"/>
    </w:rPr>
  </w:style>
  <w:style w:type="paragraph" w:customStyle="1" w:styleId="afffffc">
    <w:name w:val="リスト段落"/>
    <w:basedOn w:val="a"/>
    <w:rsid w:val="008550E1"/>
    <w:pPr>
      <w:ind w:leftChars="400" w:left="840"/>
    </w:pPr>
    <w:rPr>
      <w:rFonts w:ascii="仿宋" w:eastAsia="Verdana" w:hAnsi="仿宋"/>
      <w:sz w:val="21"/>
      <w:szCs w:val="24"/>
      <w:lang w:eastAsia="ja-JP"/>
    </w:rPr>
  </w:style>
  <w:style w:type="paragraph" w:customStyle="1" w:styleId="2f">
    <w:name w:val="列出段落2"/>
    <w:basedOn w:val="a"/>
    <w:rsid w:val="008550E1"/>
    <w:pPr>
      <w:ind w:firstLine="420"/>
    </w:pPr>
    <w:rPr>
      <w:rFonts w:ascii="Century" w:eastAsia="MS Gothic" w:hAnsi="Century"/>
      <w:sz w:val="24"/>
    </w:rPr>
  </w:style>
  <w:style w:type="paragraph" w:customStyle="1" w:styleId="xl56">
    <w:name w:val="xl56"/>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MS Gothic" w:eastAsia="MS Gothic" w:hAnsi="MS Gothic" w:cs="MS Gothic"/>
      <w:b/>
      <w:bCs/>
      <w:kern w:val="0"/>
      <w:sz w:val="20"/>
    </w:rPr>
  </w:style>
  <w:style w:type="paragraph" w:customStyle="1" w:styleId="xl129">
    <w:name w:val="xl129"/>
    <w:basedOn w:val="a"/>
    <w:rsid w:val="008550E1"/>
    <w:pPr>
      <w:widowControl/>
      <w:pBdr>
        <w:top w:val="single" w:sz="4" w:space="0" w:color="auto"/>
        <w:bottom w:val="single" w:sz="4" w:space="0" w:color="auto"/>
      </w:pBdr>
      <w:spacing w:before="100" w:beforeAutospacing="1" w:after="100" w:afterAutospacing="1"/>
      <w:jc w:val="center"/>
    </w:pPr>
    <w:rPr>
      <w:rFonts w:ascii="MS Gothic" w:eastAsia="MS Gothic" w:hAnsi="MS Gothic" w:cs="MS Gothic"/>
      <w:kern w:val="0"/>
      <w:sz w:val="24"/>
      <w:szCs w:val="24"/>
    </w:rPr>
  </w:style>
  <w:style w:type="paragraph" w:customStyle="1" w:styleId="Char1CharCharChar">
    <w:name w:val="Char1 Char Char Char"/>
    <w:basedOn w:val="a"/>
    <w:rsid w:val="008550E1"/>
    <w:rPr>
      <w:rFonts w:ascii="MS Mincho" w:eastAsia="MS Gothic" w:hAnsi="MS Mincho"/>
      <w:sz w:val="24"/>
    </w:rPr>
  </w:style>
  <w:style w:type="paragraph" w:customStyle="1" w:styleId="xl64">
    <w:name w:val="xl64"/>
    <w:basedOn w:val="a"/>
    <w:rsid w:val="008550E1"/>
    <w:pPr>
      <w:widowControl/>
      <w:pBdr>
        <w:top w:val="single" w:sz="4" w:space="0" w:color="auto"/>
        <w:left w:val="single" w:sz="4" w:space="0" w:color="auto"/>
        <w:bottom w:val="single" w:sz="4" w:space="0" w:color="auto"/>
      </w:pBdr>
      <w:spacing w:before="100" w:beforeAutospacing="1" w:after="100" w:afterAutospacing="1"/>
      <w:jc w:val="center"/>
    </w:pPr>
    <w:rPr>
      <w:rFonts w:ascii="MS Gothic" w:eastAsia="MS Gothic" w:hAnsi="MS Gothic" w:cs="MS Gothic"/>
      <w:b/>
      <w:bCs/>
      <w:color w:val="000000"/>
      <w:kern w:val="0"/>
      <w:sz w:val="20"/>
    </w:rPr>
  </w:style>
  <w:style w:type="paragraph" w:customStyle="1" w:styleId="xl201">
    <w:name w:val="xl201"/>
    <w:basedOn w:val="a"/>
    <w:rsid w:val="008550E1"/>
    <w:pPr>
      <w:widowControl/>
      <w:pBdr>
        <w:top w:val="single" w:sz="4" w:space="0" w:color="auto"/>
        <w:left w:val="single" w:sz="4" w:space="0" w:color="auto"/>
        <w:bottom w:val="single" w:sz="4" w:space="0" w:color="auto"/>
      </w:pBdr>
      <w:spacing w:before="100" w:beforeAutospacing="1" w:after="100" w:afterAutospacing="1"/>
      <w:jc w:val="center"/>
    </w:pPr>
    <w:rPr>
      <w:rFonts w:ascii="MS Gothic" w:eastAsia="MS Gothic" w:hAnsi="MS Gothic" w:cs="MS Gothic"/>
      <w:b/>
      <w:bCs/>
      <w:color w:val="000000"/>
      <w:kern w:val="0"/>
      <w:sz w:val="24"/>
      <w:szCs w:val="24"/>
    </w:rPr>
  </w:style>
  <w:style w:type="paragraph" w:customStyle="1" w:styleId="NewNewNew">
    <w:name w:val="仿宋小四 New New New"/>
    <w:basedOn w:val="NewNewNewNew"/>
    <w:rsid w:val="008550E1"/>
    <w:pPr>
      <w:spacing w:afterLines="50"/>
      <w:ind w:firstLineChars="200" w:firstLine="200"/>
    </w:pPr>
    <w:rPr>
      <w:rFonts w:eastAsia="Calibri Light"/>
      <w:spacing w:val="10"/>
      <w:sz w:val="24"/>
      <w:szCs w:val="24"/>
    </w:rPr>
  </w:style>
  <w:style w:type="paragraph" w:customStyle="1" w:styleId="NewNewNewNew">
    <w:name w:val="正文 New New New New"/>
    <w:next w:val="a"/>
    <w:rsid w:val="008550E1"/>
    <w:pPr>
      <w:widowControl w:val="0"/>
      <w:spacing w:line="360" w:lineRule="auto"/>
      <w:ind w:firstLine="425"/>
      <w:jc w:val="both"/>
    </w:pPr>
    <w:rPr>
      <w:kern w:val="2"/>
      <w:sz w:val="21"/>
    </w:rPr>
  </w:style>
  <w:style w:type="paragraph" w:customStyle="1" w:styleId="xl180">
    <w:name w:val="xl180"/>
    <w:basedOn w:val="a"/>
    <w:rsid w:val="008550E1"/>
    <w:pPr>
      <w:widowControl/>
      <w:pBdr>
        <w:right w:val="single" w:sz="4" w:space="0" w:color="auto"/>
      </w:pBdr>
      <w:spacing w:before="100" w:beforeAutospacing="1" w:after="100" w:afterAutospacing="1"/>
      <w:jc w:val="center"/>
    </w:pPr>
    <w:rPr>
      <w:rFonts w:ascii="MS Gothic" w:eastAsia="MS Gothic" w:hAnsi="MS Gothic" w:cs="MS Gothic"/>
      <w:color w:val="000000"/>
      <w:kern w:val="0"/>
      <w:sz w:val="18"/>
      <w:szCs w:val="18"/>
    </w:rPr>
  </w:style>
  <w:style w:type="paragraph" w:customStyle="1" w:styleId="jin3">
    <w:name w:val="jin3"/>
    <w:basedOn w:val="3"/>
    <w:rsid w:val="008550E1"/>
    <w:pPr>
      <w:keepNext w:val="0"/>
      <w:keepLines w:val="0"/>
      <w:widowControl/>
      <w:tabs>
        <w:tab w:val="clear" w:pos="720"/>
      </w:tabs>
      <w:overflowPunct w:val="0"/>
      <w:autoSpaceDE w:val="0"/>
      <w:autoSpaceDN w:val="0"/>
      <w:spacing w:before="360" w:after="120" w:line="300" w:lineRule="auto"/>
      <w:ind w:left="0" w:firstLine="0"/>
      <w:jc w:val="left"/>
      <w:outlineLvl w:val="9"/>
    </w:pPr>
    <w:rPr>
      <w:rFonts w:ascii="MS Mincho" w:eastAsia="MS Gothic" w:cs="MS Gothic"/>
      <w:b w:val="0"/>
      <w:color w:val="000000"/>
      <w:lang w:val="en-GB"/>
    </w:rPr>
  </w:style>
  <w:style w:type="paragraph" w:customStyle="1" w:styleId="xl125">
    <w:name w:val="xl125"/>
    <w:basedOn w:val="a"/>
    <w:rsid w:val="008550E1"/>
    <w:pPr>
      <w:widowControl/>
      <w:pBdr>
        <w:left w:val="single" w:sz="4" w:space="0" w:color="auto"/>
        <w:right w:val="single" w:sz="4" w:space="0" w:color="auto"/>
      </w:pBdr>
      <w:spacing w:before="100" w:beforeAutospacing="1" w:after="100" w:afterAutospacing="1"/>
      <w:jc w:val="center"/>
    </w:pPr>
    <w:rPr>
      <w:rFonts w:ascii="MS Gothic" w:eastAsia="MS Gothic" w:hAnsi="MS Gothic" w:cs="MS Gothic"/>
      <w:kern w:val="0"/>
      <w:sz w:val="24"/>
      <w:szCs w:val="24"/>
    </w:rPr>
  </w:style>
  <w:style w:type="paragraph" w:customStyle="1" w:styleId="xl177">
    <w:name w:val="xl177"/>
    <w:basedOn w:val="a"/>
    <w:rsid w:val="008550E1"/>
    <w:pPr>
      <w:widowControl/>
      <w:pBdr>
        <w:left w:val="single" w:sz="4" w:space="0" w:color="auto"/>
        <w:bottom w:val="single" w:sz="4" w:space="0" w:color="auto"/>
      </w:pBdr>
      <w:spacing w:before="100" w:beforeAutospacing="1" w:after="100" w:afterAutospacing="1"/>
      <w:jc w:val="center"/>
    </w:pPr>
    <w:rPr>
      <w:rFonts w:ascii="MS Gothic" w:eastAsia="MS Gothic" w:hAnsi="MS Gothic" w:cs="MS Gothic"/>
      <w:color w:val="000000"/>
      <w:kern w:val="0"/>
      <w:sz w:val="18"/>
      <w:szCs w:val="18"/>
    </w:rPr>
  </w:style>
  <w:style w:type="paragraph" w:customStyle="1" w:styleId="201">
    <w:name w:val="标题 2_0"/>
    <w:basedOn w:val="03"/>
    <w:next w:val="1d"/>
    <w:rsid w:val="008550E1"/>
    <w:pPr>
      <w:keepNext/>
      <w:keepLines/>
      <w:widowControl/>
      <w:spacing w:before="480" w:after="120"/>
      <w:jc w:val="left"/>
      <w:outlineLvl w:val="1"/>
    </w:pPr>
    <w:rPr>
      <w:rFonts w:ascii="Microsoft YaHei UI" w:hAnsi="Microsoft YaHei UI"/>
      <w:b/>
      <w:bCs/>
      <w:kern w:val="0"/>
      <w:sz w:val="24"/>
      <w:szCs w:val="32"/>
    </w:rPr>
  </w:style>
  <w:style w:type="paragraph" w:customStyle="1" w:styleId="xl133">
    <w:name w:val="xl133"/>
    <w:basedOn w:val="a"/>
    <w:rsid w:val="008550E1"/>
    <w:pPr>
      <w:widowControl/>
      <w:pBdr>
        <w:top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kern w:val="0"/>
      <w:sz w:val="24"/>
      <w:szCs w:val="24"/>
    </w:rPr>
  </w:style>
  <w:style w:type="paragraph" w:customStyle="1" w:styleId="xl130">
    <w:name w:val="xl130"/>
    <w:basedOn w:val="a"/>
    <w:rsid w:val="008550E1"/>
    <w:pPr>
      <w:widowControl/>
      <w:pBdr>
        <w:left w:val="single" w:sz="4" w:space="0" w:color="auto"/>
        <w:bottom w:val="single" w:sz="4" w:space="0" w:color="auto"/>
        <w:right w:val="single" w:sz="4" w:space="0" w:color="auto"/>
      </w:pBdr>
      <w:spacing w:before="100" w:beforeAutospacing="1" w:after="100" w:afterAutospacing="1"/>
      <w:jc w:val="left"/>
    </w:pPr>
    <w:rPr>
      <w:rFonts w:ascii="MS Gothic" w:eastAsia="MS Gothic" w:hAnsi="MS Gothic" w:cs="MS Gothic"/>
      <w:kern w:val="0"/>
      <w:sz w:val="24"/>
      <w:szCs w:val="24"/>
    </w:rPr>
  </w:style>
  <w:style w:type="paragraph" w:customStyle="1" w:styleId="xl160">
    <w:name w:val="xl160"/>
    <w:basedOn w:val="a"/>
    <w:rsid w:val="008550E1"/>
    <w:pPr>
      <w:widowControl/>
      <w:pBdr>
        <w:top w:val="single" w:sz="4" w:space="0" w:color="auto"/>
        <w:left w:val="single" w:sz="4" w:space="0" w:color="auto"/>
        <w:bottom w:val="single" w:sz="4" w:space="0" w:color="auto"/>
      </w:pBdr>
      <w:spacing w:before="100" w:beforeAutospacing="1" w:after="100" w:afterAutospacing="1"/>
      <w:jc w:val="left"/>
    </w:pPr>
    <w:rPr>
      <w:rFonts w:ascii="MS Gothic" w:eastAsia="MS Gothic" w:hAnsi="MS Gothic" w:cs="MS Gothic"/>
      <w:kern w:val="0"/>
      <w:sz w:val="24"/>
      <w:szCs w:val="24"/>
    </w:rPr>
  </w:style>
  <w:style w:type="paragraph" w:customStyle="1" w:styleId="xl90">
    <w:name w:val="xl90"/>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MS Gothic" w:eastAsia="MS Gothic" w:hAnsi="MS Gothic" w:cs="MS Gothic"/>
      <w:b/>
      <w:bCs/>
      <w:kern w:val="0"/>
      <w:sz w:val="20"/>
    </w:rPr>
  </w:style>
  <w:style w:type="paragraph" w:customStyle="1" w:styleId="xl139">
    <w:name w:val="xl139"/>
    <w:basedOn w:val="a"/>
    <w:rsid w:val="008550E1"/>
    <w:pPr>
      <w:widowControl/>
      <w:pBdr>
        <w:top w:val="single" w:sz="4" w:space="0" w:color="auto"/>
        <w:bottom w:val="single" w:sz="4" w:space="0" w:color="auto"/>
      </w:pBdr>
      <w:spacing w:before="100" w:beforeAutospacing="1" w:after="100" w:afterAutospacing="1"/>
      <w:jc w:val="center"/>
    </w:pPr>
    <w:rPr>
      <w:rFonts w:ascii="MS Gothic" w:eastAsia="MS Gothic" w:hAnsi="MS Gothic" w:cs="MS Gothic"/>
      <w:b/>
      <w:bCs/>
      <w:kern w:val="0"/>
      <w:sz w:val="24"/>
      <w:szCs w:val="24"/>
    </w:rPr>
  </w:style>
  <w:style w:type="paragraph" w:customStyle="1" w:styleId="xl46">
    <w:name w:val="xl46"/>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kern w:val="0"/>
      <w:sz w:val="20"/>
    </w:rPr>
  </w:style>
  <w:style w:type="paragraph" w:customStyle="1" w:styleId="afffffd">
    <w:name w:val="方案文档"/>
    <w:basedOn w:val="a"/>
    <w:rsid w:val="008550E1"/>
    <w:pPr>
      <w:widowControl/>
      <w:spacing w:before="120" w:after="120" w:line="360" w:lineRule="auto"/>
      <w:ind w:firstLine="567"/>
      <w:jc w:val="left"/>
    </w:pPr>
    <w:rPr>
      <w:rFonts w:ascii="Microsoft YaHei UI" w:eastAsia="MS Gothic" w:hAnsi="Microsoft YaHei UI"/>
      <w:kern w:val="0"/>
      <w:sz w:val="24"/>
      <w:lang w:val="en-GB"/>
    </w:rPr>
  </w:style>
  <w:style w:type="paragraph" w:customStyle="1" w:styleId="001GB">
    <w:name w:val="001文档正文（仿宋GB+四号）"/>
    <w:rsid w:val="008550E1"/>
    <w:pPr>
      <w:spacing w:line="360" w:lineRule="auto"/>
      <w:ind w:firstLineChars="200" w:firstLine="200"/>
    </w:pPr>
    <w:rPr>
      <w:rFonts w:ascii="Calibri Light" w:eastAsia="Calibri Light" w:hAnsi="Arial Bold" w:cs="MS Gothic"/>
      <w:color w:val="000000"/>
      <w:sz w:val="28"/>
      <w:szCs w:val="28"/>
      <w:lang w:val="en-GB"/>
    </w:rPr>
  </w:style>
  <w:style w:type="paragraph" w:customStyle="1" w:styleId="afffffe">
    <w:name w:val="智业正文"/>
    <w:basedOn w:val="a"/>
    <w:rsid w:val="008550E1"/>
    <w:rPr>
      <w:sz w:val="24"/>
    </w:rPr>
  </w:style>
  <w:style w:type="paragraph" w:customStyle="1" w:styleId="xl25">
    <w:name w:val="xl25"/>
    <w:basedOn w:val="a"/>
    <w:rsid w:val="008550E1"/>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MS Gothic" w:eastAsia="MS Gothic" w:hAnsi="MS Gothic" w:cs="MS Gothic"/>
      <w:b/>
      <w:bCs/>
      <w:kern w:val="0"/>
      <w:sz w:val="20"/>
    </w:rPr>
  </w:style>
  <w:style w:type="paragraph" w:customStyle="1" w:styleId="xl112">
    <w:name w:val="xl112"/>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MS Gothic" w:eastAsia="MS Gothic" w:hAnsi="MS Gothic" w:cs="MS Gothic"/>
      <w:b/>
      <w:bCs/>
      <w:kern w:val="0"/>
      <w:sz w:val="24"/>
      <w:szCs w:val="24"/>
    </w:rPr>
  </w:style>
  <w:style w:type="paragraph" w:customStyle="1" w:styleId="xl57">
    <w:name w:val="xl57"/>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MS Gothic" w:eastAsia="MS Gothic" w:hAnsi="MS Gothic" w:cs="MS Gothic"/>
      <w:kern w:val="0"/>
      <w:sz w:val="20"/>
    </w:rPr>
  </w:style>
  <w:style w:type="paragraph" w:customStyle="1" w:styleId="xl153">
    <w:name w:val="xl153"/>
    <w:basedOn w:val="a"/>
    <w:rsid w:val="008550E1"/>
    <w:pPr>
      <w:widowControl/>
      <w:pBdr>
        <w:left w:val="single" w:sz="4" w:space="0" w:color="auto"/>
        <w:bottom w:val="single" w:sz="4" w:space="0" w:color="auto"/>
      </w:pBdr>
      <w:spacing w:before="100" w:beforeAutospacing="1" w:after="100" w:afterAutospacing="1"/>
      <w:jc w:val="center"/>
    </w:pPr>
    <w:rPr>
      <w:rFonts w:ascii="MS Gothic" w:eastAsia="MS Gothic" w:hAnsi="MS Gothic" w:cs="MS Gothic"/>
      <w:kern w:val="0"/>
      <w:sz w:val="24"/>
      <w:szCs w:val="24"/>
    </w:rPr>
  </w:style>
  <w:style w:type="paragraph" w:customStyle="1" w:styleId="xl99">
    <w:name w:val="xl99"/>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MS Gothic" w:eastAsia="MS Gothic" w:hAnsi="MS Gothic" w:cs="MS Gothic"/>
      <w:b/>
      <w:bCs/>
      <w:color w:val="000000"/>
      <w:kern w:val="0"/>
      <w:sz w:val="20"/>
    </w:rPr>
  </w:style>
  <w:style w:type="paragraph" w:customStyle="1" w:styleId="xl82">
    <w:name w:val="xl82"/>
    <w:basedOn w:val="a"/>
    <w:rsid w:val="008550E1"/>
    <w:pPr>
      <w:widowControl/>
      <w:pBdr>
        <w:top w:val="single" w:sz="4" w:space="0" w:color="auto"/>
        <w:left w:val="single" w:sz="4" w:space="0" w:color="auto"/>
        <w:bottom w:val="single" w:sz="4" w:space="0" w:color="auto"/>
      </w:pBdr>
      <w:spacing w:before="100" w:beforeAutospacing="1" w:after="100" w:afterAutospacing="1"/>
      <w:jc w:val="center"/>
    </w:pPr>
    <w:rPr>
      <w:rFonts w:ascii="MS Gothic" w:eastAsia="MS Gothic" w:hAnsi="MS Gothic" w:cs="MS Gothic"/>
      <w:kern w:val="0"/>
      <w:sz w:val="20"/>
    </w:rPr>
  </w:style>
  <w:style w:type="paragraph" w:customStyle="1" w:styleId="xl85">
    <w:name w:val="xl85"/>
    <w:basedOn w:val="a"/>
    <w:rsid w:val="008550E1"/>
    <w:pPr>
      <w:widowControl/>
      <w:pBdr>
        <w:top w:val="single" w:sz="4" w:space="0" w:color="auto"/>
        <w:bottom w:val="single" w:sz="4" w:space="0" w:color="auto"/>
      </w:pBdr>
      <w:spacing w:before="100" w:beforeAutospacing="1" w:after="100" w:afterAutospacing="1"/>
      <w:jc w:val="center"/>
    </w:pPr>
    <w:rPr>
      <w:rFonts w:ascii="MS Gothic" w:eastAsia="MS Gothic" w:hAnsi="MS Gothic" w:cs="MS Gothic"/>
      <w:kern w:val="0"/>
      <w:sz w:val="20"/>
    </w:rPr>
  </w:style>
  <w:style w:type="paragraph" w:customStyle="1" w:styleId="xl140">
    <w:name w:val="xl140"/>
    <w:basedOn w:val="a"/>
    <w:rsid w:val="008550E1"/>
    <w:pPr>
      <w:widowControl/>
      <w:pBdr>
        <w:top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kern w:val="0"/>
      <w:sz w:val="24"/>
      <w:szCs w:val="24"/>
    </w:rPr>
  </w:style>
  <w:style w:type="paragraph" w:customStyle="1" w:styleId="xl145">
    <w:name w:val="xl145"/>
    <w:basedOn w:val="a"/>
    <w:rsid w:val="008550E1"/>
    <w:pPr>
      <w:widowControl/>
      <w:pBdr>
        <w:top w:val="single" w:sz="4" w:space="0" w:color="auto"/>
        <w:left w:val="single" w:sz="4" w:space="0" w:color="auto"/>
        <w:bottom w:val="single" w:sz="4" w:space="0" w:color="auto"/>
      </w:pBdr>
      <w:spacing w:before="100" w:beforeAutospacing="1" w:after="100" w:afterAutospacing="1"/>
      <w:jc w:val="center"/>
    </w:pPr>
    <w:rPr>
      <w:rFonts w:ascii="MS Gothic" w:eastAsia="MS Gothic" w:hAnsi="MS Gothic" w:cs="MS Gothic"/>
      <w:color w:val="000000"/>
      <w:kern w:val="0"/>
      <w:sz w:val="24"/>
      <w:szCs w:val="24"/>
    </w:rPr>
  </w:style>
  <w:style w:type="paragraph" w:customStyle="1" w:styleId="xl107">
    <w:name w:val="xl107"/>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kern w:val="0"/>
      <w:sz w:val="20"/>
    </w:rPr>
  </w:style>
  <w:style w:type="paragraph" w:customStyle="1" w:styleId="Style350">
    <w:name w:val="_Style 350"/>
    <w:next w:val="a"/>
    <w:rsid w:val="008550E1"/>
    <w:pPr>
      <w:spacing w:line="360" w:lineRule="auto"/>
    </w:pPr>
    <w:rPr>
      <w:rFonts w:ascii="Century" w:hAnsi="Century"/>
      <w:sz w:val="24"/>
      <w:szCs w:val="24"/>
      <w:lang w:val="en-GB"/>
    </w:rPr>
  </w:style>
  <w:style w:type="paragraph" w:customStyle="1" w:styleId="xl98">
    <w:name w:val="xl98"/>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kern w:val="0"/>
      <w:sz w:val="20"/>
    </w:rPr>
  </w:style>
  <w:style w:type="paragraph" w:customStyle="1" w:styleId="Style5491">
    <w:name w:val="_Style 5491"/>
    <w:basedOn w:val="a"/>
    <w:next w:val="afffc"/>
    <w:rsid w:val="008550E1"/>
    <w:pPr>
      <w:widowControl/>
      <w:spacing w:line="360" w:lineRule="auto"/>
      <w:ind w:firstLineChars="200" w:firstLine="420"/>
      <w:jc w:val="left"/>
    </w:pPr>
    <w:rPr>
      <w:rFonts w:ascii="Century" w:eastAsia="MS Gothic" w:hAnsi="Century"/>
      <w:kern w:val="0"/>
      <w:sz w:val="24"/>
      <w:szCs w:val="24"/>
      <w:lang w:val="en-GB"/>
    </w:rPr>
  </w:style>
  <w:style w:type="paragraph" w:customStyle="1" w:styleId="xl117">
    <w:name w:val="xl117"/>
    <w:basedOn w:val="a"/>
    <w:rsid w:val="008550E1"/>
    <w:pPr>
      <w:widowControl/>
      <w:pBdr>
        <w:top w:val="single" w:sz="4" w:space="0" w:color="auto"/>
        <w:left w:val="single" w:sz="4" w:space="0" w:color="auto"/>
        <w:bottom w:val="single" w:sz="4" w:space="0" w:color="auto"/>
      </w:pBdr>
      <w:spacing w:before="100" w:beforeAutospacing="1" w:after="100" w:afterAutospacing="1"/>
      <w:jc w:val="right"/>
    </w:pPr>
    <w:rPr>
      <w:rFonts w:ascii="MS Gothic" w:eastAsia="MS Gothic" w:hAnsi="MS Gothic" w:cs="MS Gothic"/>
      <w:b/>
      <w:bCs/>
      <w:kern w:val="0"/>
      <w:sz w:val="24"/>
      <w:szCs w:val="24"/>
    </w:rPr>
  </w:style>
  <w:style w:type="paragraph" w:customStyle="1" w:styleId="xl157">
    <w:name w:val="xl157"/>
    <w:basedOn w:val="a"/>
    <w:rsid w:val="008550E1"/>
    <w:pPr>
      <w:widowControl/>
      <w:pBdr>
        <w:top w:val="single" w:sz="4" w:space="0" w:color="auto"/>
        <w:left w:val="single" w:sz="4" w:space="0" w:color="auto"/>
        <w:bottom w:val="single" w:sz="4" w:space="0" w:color="auto"/>
      </w:pBdr>
      <w:spacing w:before="100" w:beforeAutospacing="1" w:after="100" w:afterAutospacing="1"/>
      <w:jc w:val="center"/>
    </w:pPr>
    <w:rPr>
      <w:rFonts w:ascii="MS Gothic" w:eastAsia="MS Gothic" w:hAnsi="MS Gothic" w:cs="MS Gothic"/>
      <w:b/>
      <w:bCs/>
      <w:color w:val="000000"/>
      <w:kern w:val="0"/>
      <w:sz w:val="24"/>
      <w:szCs w:val="24"/>
    </w:rPr>
  </w:style>
  <w:style w:type="paragraph" w:customStyle="1" w:styleId="xl198">
    <w:name w:val="xl198"/>
    <w:basedOn w:val="a"/>
    <w:rsid w:val="008550E1"/>
    <w:pPr>
      <w:widowControl/>
      <w:pBdr>
        <w:top w:val="single" w:sz="4" w:space="0" w:color="auto"/>
        <w:left w:val="single" w:sz="4" w:space="0" w:color="auto"/>
        <w:bottom w:val="single" w:sz="4" w:space="0" w:color="auto"/>
      </w:pBdr>
      <w:spacing w:before="100" w:beforeAutospacing="1" w:after="100" w:afterAutospacing="1"/>
      <w:jc w:val="center"/>
    </w:pPr>
    <w:rPr>
      <w:rFonts w:ascii="MS Gothic" w:eastAsia="MS Gothic" w:hAnsi="MS Gothic" w:cs="MS Gothic"/>
      <w:color w:val="000000"/>
      <w:kern w:val="0"/>
      <w:sz w:val="18"/>
      <w:szCs w:val="18"/>
    </w:rPr>
  </w:style>
  <w:style w:type="paragraph" w:customStyle="1" w:styleId="xl55">
    <w:name w:val="xl55"/>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0"/>
    </w:rPr>
  </w:style>
  <w:style w:type="paragraph" w:customStyle="1" w:styleId="xl148">
    <w:name w:val="xl148"/>
    <w:basedOn w:val="a"/>
    <w:rsid w:val="008550E1"/>
    <w:pPr>
      <w:widowControl/>
      <w:pBdr>
        <w:top w:val="single" w:sz="4" w:space="0" w:color="auto"/>
        <w:bottom w:val="single" w:sz="4" w:space="0" w:color="auto"/>
      </w:pBdr>
      <w:spacing w:before="100" w:beforeAutospacing="1" w:after="100" w:afterAutospacing="1"/>
      <w:jc w:val="center"/>
    </w:pPr>
    <w:rPr>
      <w:rFonts w:ascii="MS Gothic" w:eastAsia="MS Gothic" w:hAnsi="MS Gothic" w:cs="MS Gothic"/>
      <w:b/>
      <w:bCs/>
      <w:color w:val="000000"/>
      <w:kern w:val="0"/>
      <w:sz w:val="24"/>
      <w:szCs w:val="24"/>
    </w:rPr>
  </w:style>
  <w:style w:type="paragraph" w:customStyle="1" w:styleId="xl60">
    <w:name w:val="xl60"/>
    <w:basedOn w:val="a"/>
    <w:rsid w:val="008550E1"/>
    <w:pPr>
      <w:widowControl/>
      <w:pBdr>
        <w:left w:val="single" w:sz="4" w:space="0" w:color="auto"/>
        <w:right w:val="single" w:sz="4" w:space="0" w:color="auto"/>
      </w:pBdr>
      <w:spacing w:before="100" w:beforeAutospacing="1" w:after="100" w:afterAutospacing="1"/>
      <w:jc w:val="center"/>
    </w:pPr>
    <w:rPr>
      <w:rFonts w:ascii="MS Gothic" w:eastAsia="MS Gothic" w:hAnsi="MS Gothic" w:cs="MS Gothic"/>
      <w:kern w:val="0"/>
      <w:sz w:val="20"/>
    </w:rPr>
  </w:style>
  <w:style w:type="paragraph" w:customStyle="1" w:styleId="xl95">
    <w:name w:val="xl95"/>
    <w:basedOn w:val="a"/>
    <w:rsid w:val="008550E1"/>
    <w:pPr>
      <w:widowControl/>
      <w:pBdr>
        <w:top w:val="single" w:sz="4" w:space="0" w:color="auto"/>
        <w:left w:val="single" w:sz="4" w:space="0" w:color="auto"/>
        <w:right w:val="single" w:sz="4" w:space="0" w:color="auto"/>
      </w:pBdr>
      <w:spacing w:before="100" w:beforeAutospacing="1" w:after="100" w:afterAutospacing="1"/>
      <w:jc w:val="center"/>
    </w:pPr>
    <w:rPr>
      <w:rFonts w:ascii="MS Gothic" w:eastAsia="MS Gothic" w:hAnsi="MS Gothic" w:cs="MS Gothic"/>
      <w:kern w:val="0"/>
      <w:sz w:val="20"/>
    </w:rPr>
  </w:style>
  <w:style w:type="paragraph" w:customStyle="1" w:styleId="xl156">
    <w:name w:val="xl156"/>
    <w:basedOn w:val="a"/>
    <w:rsid w:val="008550E1"/>
    <w:pPr>
      <w:widowControl/>
      <w:pBdr>
        <w:bottom w:val="single" w:sz="4" w:space="0" w:color="auto"/>
        <w:right w:val="single" w:sz="4" w:space="0" w:color="auto"/>
      </w:pBdr>
      <w:spacing w:before="100" w:beforeAutospacing="1" w:after="100" w:afterAutospacing="1"/>
      <w:jc w:val="center"/>
    </w:pPr>
    <w:rPr>
      <w:rFonts w:ascii="MS Gothic" w:eastAsia="MS Gothic" w:hAnsi="MS Gothic" w:cs="MS Gothic"/>
      <w:kern w:val="0"/>
      <w:sz w:val="24"/>
      <w:szCs w:val="24"/>
    </w:rPr>
  </w:style>
  <w:style w:type="paragraph" w:customStyle="1" w:styleId="xl69">
    <w:name w:val="xl69"/>
    <w:basedOn w:val="a"/>
    <w:rsid w:val="008550E1"/>
    <w:pPr>
      <w:widowControl/>
      <w:pBdr>
        <w:left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0"/>
    </w:rPr>
  </w:style>
  <w:style w:type="paragraph" w:customStyle="1" w:styleId="xl75">
    <w:name w:val="xl75"/>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MS Gothic" w:eastAsia="MS Gothic" w:hAnsi="MS Gothic" w:cs="MS Gothic"/>
      <w:kern w:val="0"/>
      <w:sz w:val="20"/>
    </w:rPr>
  </w:style>
  <w:style w:type="paragraph" w:customStyle="1" w:styleId="xl86">
    <w:name w:val="xl86"/>
    <w:basedOn w:val="a"/>
    <w:rsid w:val="008550E1"/>
    <w:pPr>
      <w:widowControl/>
      <w:pBdr>
        <w:top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kern w:val="0"/>
      <w:sz w:val="20"/>
    </w:rPr>
  </w:style>
  <w:style w:type="paragraph" w:customStyle="1" w:styleId="1f5">
    <w:name w:val="缺省文本:1"/>
    <w:basedOn w:val="a"/>
    <w:rsid w:val="008550E1"/>
    <w:pPr>
      <w:autoSpaceDE w:val="0"/>
      <w:autoSpaceDN w:val="0"/>
      <w:adjustRightInd w:val="0"/>
      <w:spacing w:line="400" w:lineRule="exact"/>
      <w:ind w:firstLine="539"/>
    </w:pPr>
    <w:rPr>
      <w:rFonts w:ascii="Century" w:eastAsia="MS Gothic" w:hAnsi="Century"/>
      <w:kern w:val="0"/>
      <w:sz w:val="24"/>
      <w:szCs w:val="24"/>
    </w:rPr>
  </w:style>
  <w:style w:type="paragraph" w:customStyle="1" w:styleId="xl100">
    <w:name w:val="xl100"/>
    <w:basedOn w:val="a"/>
    <w:rsid w:val="008550E1"/>
    <w:pPr>
      <w:widowControl/>
      <w:pBdr>
        <w:top w:val="single" w:sz="4" w:space="0" w:color="auto"/>
        <w:left w:val="single" w:sz="4" w:space="0" w:color="auto"/>
        <w:bottom w:val="single" w:sz="4" w:space="0" w:color="auto"/>
      </w:pBdr>
      <w:spacing w:before="100" w:beforeAutospacing="1" w:after="100" w:afterAutospacing="1"/>
      <w:jc w:val="center"/>
    </w:pPr>
    <w:rPr>
      <w:rFonts w:ascii="MS Gothic" w:eastAsia="MS Gothic" w:hAnsi="MS Gothic" w:cs="MS Gothic"/>
      <w:b/>
      <w:bCs/>
      <w:color w:val="000000"/>
      <w:kern w:val="0"/>
      <w:sz w:val="20"/>
    </w:rPr>
  </w:style>
  <w:style w:type="paragraph" w:customStyle="1" w:styleId="Cap2">
    <w:name w:val="Cap_表头文字2"/>
    <w:rsid w:val="008550E1"/>
    <w:pPr>
      <w:jc w:val="both"/>
    </w:pPr>
    <w:rPr>
      <w:rFonts w:ascii="等线" w:eastAsia="等线 Light" w:hAnsi="等线"/>
      <w:b/>
      <w:sz w:val="18"/>
      <w:szCs w:val="18"/>
      <w:lang w:eastAsia="en-US"/>
    </w:rPr>
  </w:style>
  <w:style w:type="paragraph" w:customStyle="1" w:styleId="DefaultParagraphFontParaChar">
    <w:name w:val="Default Paragraph Font Para Char"/>
    <w:basedOn w:val="a"/>
    <w:rsid w:val="008550E1"/>
    <w:pPr>
      <w:widowControl/>
      <w:snapToGrid w:val="0"/>
      <w:spacing w:after="160" w:line="240" w:lineRule="exact"/>
      <w:jc w:val="left"/>
    </w:pPr>
    <w:rPr>
      <w:rFonts w:ascii="MS Mincho" w:eastAsia="MS Gothic" w:hAnsi="MS Mincho"/>
      <w:kern w:val="0"/>
      <w:sz w:val="24"/>
    </w:rPr>
  </w:style>
  <w:style w:type="paragraph" w:customStyle="1" w:styleId="xl128">
    <w:name w:val="xl128"/>
    <w:basedOn w:val="a"/>
    <w:rsid w:val="008550E1"/>
    <w:pPr>
      <w:widowControl/>
      <w:pBdr>
        <w:top w:val="single" w:sz="4" w:space="0" w:color="auto"/>
        <w:left w:val="single" w:sz="4" w:space="0" w:color="auto"/>
        <w:bottom w:val="single" w:sz="4" w:space="0" w:color="auto"/>
      </w:pBdr>
      <w:spacing w:before="100" w:beforeAutospacing="1" w:after="100" w:afterAutospacing="1"/>
      <w:jc w:val="center"/>
    </w:pPr>
    <w:rPr>
      <w:rFonts w:ascii="MS Gothic" w:eastAsia="MS Gothic" w:hAnsi="MS Gothic" w:cs="MS Gothic"/>
      <w:kern w:val="0"/>
      <w:sz w:val="24"/>
      <w:szCs w:val="24"/>
    </w:rPr>
  </w:style>
  <w:style w:type="paragraph" w:customStyle="1" w:styleId="xl38">
    <w:name w:val="xl38"/>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kern w:val="0"/>
      <w:sz w:val="20"/>
    </w:rPr>
  </w:style>
  <w:style w:type="paragraph" w:customStyle="1" w:styleId="38">
    <w:name w:val="标题3"/>
    <w:basedOn w:val="3"/>
    <w:rsid w:val="008550E1"/>
    <w:pPr>
      <w:widowControl/>
      <w:tabs>
        <w:tab w:val="clear" w:pos="720"/>
      </w:tabs>
      <w:adjustRightInd w:val="0"/>
      <w:spacing w:before="120" w:afterLines="200"/>
      <w:ind w:left="0" w:firstLine="0"/>
      <w:jc w:val="left"/>
    </w:pPr>
    <w:rPr>
      <w:rFonts w:ascii="MS Mincho" w:eastAsia="长城仿宋" w:hAnsi="MS Mincho"/>
      <w:b w:val="0"/>
      <w:bCs/>
      <w:color w:val="000000"/>
    </w:rPr>
  </w:style>
  <w:style w:type="paragraph" w:customStyle="1" w:styleId="xl199">
    <w:name w:val="xl199"/>
    <w:basedOn w:val="a"/>
    <w:rsid w:val="008550E1"/>
    <w:pPr>
      <w:widowControl/>
      <w:pBdr>
        <w:top w:val="single" w:sz="4" w:space="0" w:color="auto"/>
        <w:left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18"/>
      <w:szCs w:val="18"/>
    </w:rPr>
  </w:style>
  <w:style w:type="paragraph" w:customStyle="1" w:styleId="205">
    <w:name w:val="样式 首行缩进:  2 字符 段后: 0.5 行"/>
    <w:basedOn w:val="a"/>
    <w:rsid w:val="008550E1"/>
    <w:pPr>
      <w:tabs>
        <w:tab w:val="left" w:pos="0"/>
      </w:tabs>
      <w:spacing w:afterLines="50" w:line="360" w:lineRule="auto"/>
      <w:ind w:firstLineChars="200" w:firstLine="480"/>
    </w:pPr>
    <w:rPr>
      <w:rFonts w:ascii="MS Gothic" w:eastAsia="MS Gothic" w:hAnsi="MS Gothic"/>
      <w:color w:val="000000"/>
      <w:sz w:val="24"/>
      <w:szCs w:val="24"/>
    </w:rPr>
  </w:style>
  <w:style w:type="paragraph" w:customStyle="1" w:styleId="xl37">
    <w:name w:val="xl37"/>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MS Gothic" w:eastAsia="MS Gothic" w:hAnsi="MS Gothic" w:cs="MS Gothic"/>
      <w:kern w:val="0"/>
      <w:sz w:val="20"/>
    </w:rPr>
  </w:style>
  <w:style w:type="paragraph" w:customStyle="1" w:styleId="xl147">
    <w:name w:val="xl147"/>
    <w:basedOn w:val="a"/>
    <w:rsid w:val="008550E1"/>
    <w:pPr>
      <w:widowControl/>
      <w:pBdr>
        <w:top w:val="single" w:sz="4" w:space="0" w:color="auto"/>
        <w:left w:val="single" w:sz="4" w:space="0" w:color="auto"/>
        <w:bottom w:val="single" w:sz="4" w:space="0" w:color="auto"/>
      </w:pBdr>
      <w:spacing w:before="100" w:beforeAutospacing="1" w:after="100" w:afterAutospacing="1"/>
      <w:jc w:val="center"/>
    </w:pPr>
    <w:rPr>
      <w:rFonts w:ascii="MS Gothic" w:eastAsia="MS Gothic" w:hAnsi="MS Gothic" w:cs="MS Gothic"/>
      <w:b/>
      <w:bCs/>
      <w:color w:val="000000"/>
      <w:kern w:val="0"/>
      <w:sz w:val="24"/>
      <w:szCs w:val="24"/>
    </w:rPr>
  </w:style>
  <w:style w:type="paragraph" w:customStyle="1" w:styleId="xl188">
    <w:name w:val="xl188"/>
    <w:basedOn w:val="a"/>
    <w:rsid w:val="008550E1"/>
    <w:pPr>
      <w:widowControl/>
      <w:pBdr>
        <w:top w:val="single" w:sz="4" w:space="0" w:color="auto"/>
        <w:left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4"/>
      <w:szCs w:val="24"/>
    </w:rPr>
  </w:style>
  <w:style w:type="paragraph" w:customStyle="1" w:styleId="Style3">
    <w:name w:val="_Style 3"/>
    <w:basedOn w:val="a"/>
    <w:rsid w:val="008550E1"/>
    <w:pPr>
      <w:widowControl/>
      <w:spacing w:line="360" w:lineRule="auto"/>
      <w:ind w:firstLineChars="200" w:firstLine="420"/>
      <w:jc w:val="left"/>
    </w:pPr>
    <w:rPr>
      <w:rFonts w:ascii="Century" w:eastAsia="MS Gothic" w:hAnsi="Century"/>
      <w:kern w:val="0"/>
      <w:sz w:val="24"/>
      <w:szCs w:val="24"/>
      <w:lang w:val="en-GB"/>
    </w:rPr>
  </w:style>
  <w:style w:type="paragraph" w:customStyle="1" w:styleId="xl89">
    <w:name w:val="xl89"/>
    <w:basedOn w:val="a"/>
    <w:rsid w:val="008550E1"/>
    <w:pPr>
      <w:widowControl/>
      <w:pBdr>
        <w:top w:val="single" w:sz="4" w:space="0" w:color="auto"/>
        <w:bottom w:val="single" w:sz="4" w:space="0" w:color="auto"/>
        <w:right w:val="single" w:sz="4" w:space="0" w:color="auto"/>
      </w:pBdr>
      <w:spacing w:before="100" w:beforeAutospacing="1" w:after="100" w:afterAutospacing="1"/>
      <w:jc w:val="right"/>
    </w:pPr>
    <w:rPr>
      <w:rFonts w:ascii="MS Gothic" w:eastAsia="MS Gothic" w:hAnsi="MS Gothic" w:cs="MS Gothic"/>
      <w:b/>
      <w:bCs/>
      <w:kern w:val="0"/>
      <w:sz w:val="20"/>
    </w:rPr>
  </w:style>
  <w:style w:type="paragraph" w:customStyle="1" w:styleId="xl103">
    <w:name w:val="xl103"/>
    <w:basedOn w:val="a"/>
    <w:rsid w:val="008550E1"/>
    <w:pPr>
      <w:widowControl/>
      <w:pBdr>
        <w:top w:val="single" w:sz="4" w:space="0" w:color="auto"/>
        <w:left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0"/>
    </w:rPr>
  </w:style>
  <w:style w:type="paragraph" w:customStyle="1" w:styleId="affffff">
    <w:name w:val="勾"/>
    <w:basedOn w:val="a"/>
    <w:rsid w:val="008550E1"/>
    <w:pPr>
      <w:spacing w:line="360" w:lineRule="auto"/>
    </w:pPr>
    <w:rPr>
      <w:rFonts w:ascii="Century" w:eastAsia="MS Gothic" w:hAnsi="Century"/>
      <w:sz w:val="24"/>
    </w:rPr>
  </w:style>
  <w:style w:type="paragraph" w:customStyle="1" w:styleId="CharCharCharChar1">
    <w:name w:val="Char Char Char Char1"/>
    <w:basedOn w:val="a"/>
    <w:rsid w:val="008550E1"/>
    <w:rPr>
      <w:rFonts w:ascii="Century" w:eastAsia="MS Gothic" w:hAnsi="Century"/>
      <w:sz w:val="21"/>
      <w:szCs w:val="24"/>
    </w:rPr>
  </w:style>
  <w:style w:type="paragraph" w:customStyle="1" w:styleId="1H1Heading0h11heading1TOC1heading1PIM1h1">
    <w:name w:val="样式 样式 标题 1H1Heading 0h11heading 1TOC标准章1. heading 1PIM 1h1... + ..."/>
    <w:basedOn w:val="a"/>
    <w:rsid w:val="008550E1"/>
    <w:pPr>
      <w:widowControl/>
      <w:tabs>
        <w:tab w:val="left" w:pos="425"/>
      </w:tabs>
      <w:snapToGrid w:val="0"/>
      <w:spacing w:before="120" w:line="360" w:lineRule="auto"/>
      <w:ind w:left="420" w:hanging="420"/>
      <w:jc w:val="left"/>
      <w:outlineLvl w:val="0"/>
    </w:pPr>
    <w:rPr>
      <w:rFonts w:ascii="MS Gothic" w:eastAsia="MS Gothic" w:hAnsi="MS Gothic" w:cs="MS Gothic"/>
      <w:b/>
      <w:bCs/>
      <w:kern w:val="0"/>
      <w:sz w:val="30"/>
    </w:rPr>
  </w:style>
  <w:style w:type="paragraph" w:customStyle="1" w:styleId="xl47">
    <w:name w:val="xl47"/>
    <w:basedOn w:val="a"/>
    <w:rsid w:val="008550E1"/>
    <w:pPr>
      <w:widowControl/>
      <w:pBdr>
        <w:top w:val="single" w:sz="4" w:space="0" w:color="auto"/>
        <w:left w:val="single" w:sz="4" w:space="0" w:color="auto"/>
      </w:pBdr>
      <w:shd w:val="clear" w:color="auto" w:fill="CCFFCC"/>
      <w:spacing w:before="100" w:beforeAutospacing="1" w:after="100" w:afterAutospacing="1"/>
      <w:jc w:val="center"/>
    </w:pPr>
    <w:rPr>
      <w:rFonts w:ascii="MS Gothic" w:eastAsia="MS Gothic" w:hAnsi="MS Gothic" w:cs="MS Gothic"/>
      <w:b/>
      <w:bCs/>
      <w:kern w:val="0"/>
      <w:sz w:val="20"/>
    </w:rPr>
  </w:style>
  <w:style w:type="paragraph" w:customStyle="1" w:styleId="affffff0">
    <w:name w:val="前言、引言标题"/>
    <w:next w:val="a"/>
    <w:rsid w:val="008550E1"/>
    <w:pPr>
      <w:shd w:val="clear" w:color="auto" w:fill="FFFFFF"/>
      <w:tabs>
        <w:tab w:val="left" w:pos="803"/>
      </w:tabs>
      <w:spacing w:before="640" w:after="560"/>
      <w:ind w:left="900" w:hanging="420"/>
      <w:jc w:val="center"/>
      <w:outlineLvl w:val="0"/>
    </w:pPr>
    <w:rPr>
      <w:rFonts w:ascii="长城仿宋" w:eastAsia="长城仿宋" w:hAnsi="Century"/>
      <w:sz w:val="32"/>
    </w:rPr>
  </w:style>
  <w:style w:type="paragraph" w:customStyle="1" w:styleId="xl197">
    <w:name w:val="xl197"/>
    <w:basedOn w:val="a"/>
    <w:rsid w:val="008550E1"/>
    <w:pPr>
      <w:widowControl/>
      <w:pBdr>
        <w:bottom w:val="single" w:sz="4" w:space="0" w:color="auto"/>
        <w:right w:val="single" w:sz="4" w:space="0" w:color="auto"/>
      </w:pBdr>
      <w:spacing w:before="100" w:beforeAutospacing="1" w:after="100" w:afterAutospacing="1"/>
      <w:jc w:val="center"/>
    </w:pPr>
    <w:rPr>
      <w:rFonts w:ascii="MS Gothic" w:eastAsia="MS Gothic" w:hAnsi="MS Gothic" w:cs="MS Gothic"/>
      <w:b/>
      <w:bCs/>
      <w:color w:val="000000"/>
      <w:kern w:val="0"/>
      <w:sz w:val="24"/>
      <w:szCs w:val="24"/>
    </w:rPr>
  </w:style>
  <w:style w:type="paragraph" w:customStyle="1" w:styleId="xl146">
    <w:name w:val="xl146"/>
    <w:basedOn w:val="a"/>
    <w:rsid w:val="008550E1"/>
    <w:pPr>
      <w:widowControl/>
      <w:pBdr>
        <w:top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4"/>
      <w:szCs w:val="24"/>
    </w:rPr>
  </w:style>
  <w:style w:type="paragraph" w:customStyle="1" w:styleId="114">
    <w:name w:val="修订11"/>
    <w:rsid w:val="008550E1"/>
    <w:rPr>
      <w:rFonts w:ascii="Century" w:hAnsi="Century"/>
      <w:sz w:val="24"/>
      <w:szCs w:val="24"/>
      <w:lang w:val="en-GB"/>
    </w:rPr>
  </w:style>
  <w:style w:type="paragraph" w:customStyle="1" w:styleId="300">
    <w:name w:val="标题 3_0"/>
    <w:basedOn w:val="03"/>
    <w:next w:val="03"/>
    <w:rsid w:val="008550E1"/>
    <w:pPr>
      <w:keepNext/>
      <w:keepLines/>
      <w:widowControl/>
      <w:tabs>
        <w:tab w:val="left" w:pos="709"/>
      </w:tabs>
      <w:spacing w:before="240" w:after="120"/>
      <w:jc w:val="left"/>
      <w:outlineLvl w:val="2"/>
    </w:pPr>
    <w:rPr>
      <w:rFonts w:ascii="Microsoft YaHei UI" w:eastAsia="长城仿宋" w:hAnsi="Microsoft YaHei UI"/>
      <w:b/>
      <w:bCs/>
      <w:kern w:val="0"/>
      <w:sz w:val="26"/>
      <w:szCs w:val="32"/>
    </w:rPr>
  </w:style>
  <w:style w:type="paragraph" w:customStyle="1" w:styleId="affffff1">
    <w:name w:val="@ 圆点+悬挂缩进"/>
    <w:basedOn w:val="a"/>
    <w:rsid w:val="008550E1"/>
    <w:pPr>
      <w:widowControl/>
      <w:spacing w:line="360" w:lineRule="auto"/>
      <w:ind w:left="360" w:hangingChars="150" w:hanging="360"/>
      <w:jc w:val="center"/>
    </w:pPr>
    <w:rPr>
      <w:rFonts w:ascii="Century" w:eastAsia="MS Gothic" w:hAnsi="Century" w:cs="MS Gothic"/>
      <w:kern w:val="0"/>
      <w:sz w:val="24"/>
      <w:lang w:val="en-GB"/>
    </w:rPr>
  </w:style>
  <w:style w:type="paragraph" w:customStyle="1" w:styleId="xl163">
    <w:name w:val="xl163"/>
    <w:basedOn w:val="a"/>
    <w:rsid w:val="008550E1"/>
    <w:pPr>
      <w:widowControl/>
      <w:pBdr>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kern w:val="0"/>
      <w:sz w:val="24"/>
      <w:szCs w:val="24"/>
    </w:rPr>
  </w:style>
  <w:style w:type="paragraph" w:customStyle="1" w:styleId="xl80">
    <w:name w:val="xl80"/>
    <w:basedOn w:val="a"/>
    <w:rsid w:val="008550E1"/>
    <w:pPr>
      <w:widowControl/>
      <w:pBdr>
        <w:top w:val="single" w:sz="4" w:space="0" w:color="auto"/>
        <w:bottom w:val="single" w:sz="4" w:space="0" w:color="auto"/>
        <w:right w:val="single" w:sz="4" w:space="0" w:color="auto"/>
      </w:pBdr>
      <w:spacing w:before="100" w:beforeAutospacing="1" w:after="100" w:afterAutospacing="1"/>
      <w:jc w:val="left"/>
    </w:pPr>
    <w:rPr>
      <w:rFonts w:ascii="MS Gothic" w:eastAsia="MS Gothic" w:hAnsi="MS Gothic" w:cs="MS Gothic"/>
      <w:kern w:val="0"/>
      <w:sz w:val="20"/>
    </w:rPr>
  </w:style>
  <w:style w:type="paragraph" w:customStyle="1" w:styleId="53">
    <w:name w:val="!标题5"/>
    <w:basedOn w:val="a"/>
    <w:next w:val="a"/>
    <w:rsid w:val="008550E1"/>
    <w:pPr>
      <w:outlineLvl w:val="4"/>
    </w:pPr>
    <w:rPr>
      <w:rFonts w:ascii="Century" w:eastAsia="等线 Light" w:hAnsi="Century"/>
      <w:b/>
      <w:bCs/>
      <w:kern w:val="0"/>
      <w:sz w:val="24"/>
    </w:rPr>
  </w:style>
  <w:style w:type="paragraph" w:customStyle="1" w:styleId="Default">
    <w:name w:val="Default"/>
    <w:rsid w:val="008550E1"/>
    <w:pPr>
      <w:widowControl w:val="0"/>
      <w:autoSpaceDE w:val="0"/>
      <w:autoSpaceDN w:val="0"/>
      <w:adjustRightInd w:val="0"/>
    </w:pPr>
    <w:rPr>
      <w:rFonts w:ascii="Arial Bold" w:eastAsia="Arial Bold" w:cs="Arial Bold"/>
      <w:color w:val="000000"/>
      <w:sz w:val="24"/>
      <w:szCs w:val="24"/>
    </w:rPr>
  </w:style>
  <w:style w:type="paragraph" w:customStyle="1" w:styleId="xl26">
    <w:name w:val="xl26"/>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MS Gothic" w:eastAsia="MS Gothic" w:hAnsi="MS Gothic" w:cs="MS Gothic"/>
      <w:kern w:val="0"/>
      <w:sz w:val="20"/>
    </w:rPr>
  </w:style>
  <w:style w:type="paragraph" w:customStyle="1" w:styleId="xl200">
    <w:name w:val="xl200"/>
    <w:basedOn w:val="a"/>
    <w:rsid w:val="008550E1"/>
    <w:pPr>
      <w:widowControl/>
      <w:pBdr>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4"/>
      <w:szCs w:val="24"/>
    </w:rPr>
  </w:style>
  <w:style w:type="paragraph" w:customStyle="1" w:styleId="BPbullet2">
    <w:name w:val="BP bullet2"/>
    <w:basedOn w:val="a"/>
    <w:rsid w:val="008550E1"/>
    <w:pPr>
      <w:widowControl/>
      <w:tabs>
        <w:tab w:val="left" w:pos="1440"/>
        <w:tab w:val="left" w:pos="1894"/>
        <w:tab w:val="left" w:pos="2100"/>
      </w:tabs>
      <w:spacing w:before="120" w:after="120" w:line="360" w:lineRule="auto"/>
      <w:ind w:left="1440" w:hanging="363"/>
    </w:pPr>
    <w:rPr>
      <w:rFonts w:ascii="Microsoft YaHei UI" w:eastAsia="MS Gothic" w:hAnsi="Microsoft YaHei UI" w:cs="Microsoft YaHei UI"/>
      <w:kern w:val="0"/>
      <w:sz w:val="22"/>
    </w:rPr>
  </w:style>
  <w:style w:type="paragraph" w:customStyle="1" w:styleId="affffff2">
    <w:name w:val="段"/>
    <w:rsid w:val="008550E1"/>
    <w:pPr>
      <w:tabs>
        <w:tab w:val="center" w:pos="4201"/>
        <w:tab w:val="right" w:leader="dot" w:pos="9298"/>
      </w:tabs>
      <w:autoSpaceDE w:val="0"/>
      <w:autoSpaceDN w:val="0"/>
      <w:ind w:firstLineChars="200" w:firstLine="420"/>
      <w:jc w:val="both"/>
    </w:pPr>
    <w:rPr>
      <w:rFonts w:ascii="MS Gothic"/>
      <w:sz w:val="21"/>
    </w:rPr>
  </w:style>
  <w:style w:type="paragraph" w:customStyle="1" w:styleId="100">
    <w:name w:val="标题 1_0"/>
    <w:basedOn w:val="03"/>
    <w:next w:val="03"/>
    <w:rsid w:val="008550E1"/>
    <w:pPr>
      <w:keepNext/>
      <w:keepLines/>
      <w:pageBreakBefore/>
      <w:widowControl/>
      <w:spacing w:before="480" w:after="360"/>
      <w:jc w:val="center"/>
      <w:outlineLvl w:val="0"/>
    </w:pPr>
    <w:rPr>
      <w:b/>
      <w:bCs/>
      <w:kern w:val="44"/>
      <w:sz w:val="24"/>
      <w:szCs w:val="44"/>
    </w:rPr>
  </w:style>
  <w:style w:type="paragraph" w:customStyle="1" w:styleId="CharCharCharCharCharCharCharCharCharChar">
    <w:name w:val="Char Char Char Char Char Char Char Char Char Char"/>
    <w:basedOn w:val="a"/>
    <w:rsid w:val="008550E1"/>
    <w:pPr>
      <w:widowControl/>
      <w:spacing w:after="160" w:line="240" w:lineRule="exact"/>
      <w:jc w:val="left"/>
    </w:pPr>
    <w:rPr>
      <w:rFonts w:ascii="Batang" w:hAnsi="Batang"/>
      <w:kern w:val="0"/>
      <w:sz w:val="24"/>
      <w:lang w:eastAsia="en-US"/>
    </w:rPr>
  </w:style>
  <w:style w:type="paragraph" w:customStyle="1" w:styleId="My0">
    <w:name w:val="My正文"/>
    <w:basedOn w:val="a"/>
    <w:rsid w:val="008550E1"/>
    <w:pPr>
      <w:widowControl/>
      <w:adjustRightInd w:val="0"/>
      <w:spacing w:before="120" w:line="360" w:lineRule="auto"/>
      <w:ind w:firstLineChars="177" w:firstLine="567"/>
      <w:jc w:val="left"/>
    </w:pPr>
    <w:rPr>
      <w:rFonts w:ascii="Microsoft YaHei UI" w:eastAsia="MS Gothic" w:hAnsi="Microsoft YaHei UI"/>
      <w:bCs/>
      <w:kern w:val="0"/>
      <w:sz w:val="24"/>
      <w:lang w:val="en-GB"/>
    </w:rPr>
  </w:style>
  <w:style w:type="paragraph" w:customStyle="1" w:styleId="WD">
    <w:name w:val="WD投标正文"/>
    <w:basedOn w:val="a"/>
    <w:rsid w:val="008550E1"/>
    <w:pPr>
      <w:widowControl/>
      <w:snapToGrid w:val="0"/>
      <w:spacing w:line="360" w:lineRule="auto"/>
      <w:ind w:firstLineChars="200" w:firstLine="480"/>
      <w:jc w:val="left"/>
    </w:pPr>
    <w:rPr>
      <w:rFonts w:ascii="MS Gothic" w:eastAsia="MS Gothic" w:hAnsi="MS Gothic"/>
      <w:sz w:val="24"/>
      <w:szCs w:val="24"/>
      <w:lang w:eastAsia="en-US" w:bidi="en-US"/>
    </w:rPr>
  </w:style>
  <w:style w:type="paragraph" w:customStyle="1" w:styleId="xl206">
    <w:name w:val="xl206"/>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MS Gothic" w:eastAsia="MS Gothic" w:hAnsi="MS Gothic" w:cs="MS Gothic"/>
      <w:kern w:val="0"/>
      <w:sz w:val="24"/>
      <w:szCs w:val="24"/>
    </w:rPr>
  </w:style>
  <w:style w:type="paragraph" w:customStyle="1" w:styleId="xl32">
    <w:name w:val="xl32"/>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kern w:val="0"/>
      <w:sz w:val="20"/>
    </w:rPr>
  </w:style>
  <w:style w:type="paragraph" w:customStyle="1" w:styleId="xl132">
    <w:name w:val="xl132"/>
    <w:basedOn w:val="a"/>
    <w:rsid w:val="008550E1"/>
    <w:pPr>
      <w:widowControl/>
      <w:pBdr>
        <w:top w:val="single" w:sz="4" w:space="0" w:color="auto"/>
        <w:bottom w:val="single" w:sz="4" w:space="0" w:color="auto"/>
      </w:pBdr>
      <w:spacing w:before="100" w:beforeAutospacing="1" w:after="100" w:afterAutospacing="1"/>
      <w:jc w:val="center"/>
    </w:pPr>
    <w:rPr>
      <w:rFonts w:ascii="MS Gothic" w:eastAsia="MS Gothic" w:hAnsi="MS Gothic" w:cs="MS Gothic"/>
      <w:b/>
      <w:bCs/>
      <w:kern w:val="0"/>
      <w:sz w:val="24"/>
      <w:szCs w:val="24"/>
    </w:rPr>
  </w:style>
  <w:style w:type="paragraph" w:customStyle="1" w:styleId="xl155">
    <w:name w:val="xl155"/>
    <w:basedOn w:val="a"/>
    <w:rsid w:val="008550E1"/>
    <w:pPr>
      <w:widowControl/>
      <w:pBdr>
        <w:bottom w:val="single" w:sz="4" w:space="0" w:color="auto"/>
      </w:pBdr>
      <w:spacing w:before="100" w:beforeAutospacing="1" w:after="100" w:afterAutospacing="1"/>
      <w:jc w:val="center"/>
    </w:pPr>
    <w:rPr>
      <w:rFonts w:ascii="MS Gothic" w:eastAsia="MS Gothic" w:hAnsi="MS Gothic" w:cs="MS Gothic"/>
      <w:kern w:val="0"/>
      <w:sz w:val="24"/>
      <w:szCs w:val="24"/>
    </w:rPr>
  </w:style>
  <w:style w:type="paragraph" w:customStyle="1" w:styleId="xl34">
    <w:name w:val="xl34"/>
    <w:basedOn w:val="a"/>
    <w:rsid w:val="008550E1"/>
    <w:pPr>
      <w:widowControl/>
      <w:pBdr>
        <w:top w:val="single" w:sz="4" w:space="0" w:color="auto"/>
        <w:right w:val="single" w:sz="4" w:space="0" w:color="auto"/>
      </w:pBdr>
      <w:spacing w:before="100" w:beforeAutospacing="1" w:after="100" w:afterAutospacing="1"/>
      <w:jc w:val="center"/>
    </w:pPr>
    <w:rPr>
      <w:rFonts w:ascii="Microsoft YaHei UI" w:eastAsia="MS Gothic" w:hAnsi="Microsoft YaHei UI" w:cs="Microsoft YaHei UI"/>
      <w:kern w:val="0"/>
      <w:sz w:val="20"/>
    </w:rPr>
  </w:style>
  <w:style w:type="paragraph" w:customStyle="1" w:styleId="xl115">
    <w:name w:val="xl115"/>
    <w:basedOn w:val="a"/>
    <w:rsid w:val="008550E1"/>
    <w:pPr>
      <w:widowControl/>
      <w:pBdr>
        <w:top w:val="single" w:sz="4" w:space="0" w:color="auto"/>
        <w:left w:val="single" w:sz="4" w:space="0" w:color="auto"/>
        <w:right w:val="single" w:sz="4" w:space="0" w:color="auto"/>
      </w:pBdr>
      <w:spacing w:before="100" w:beforeAutospacing="1" w:after="100" w:afterAutospacing="1"/>
      <w:jc w:val="center"/>
    </w:pPr>
    <w:rPr>
      <w:rFonts w:ascii="MS Gothic" w:eastAsia="MS Gothic" w:hAnsi="MS Gothic" w:cs="MS Gothic"/>
      <w:kern w:val="0"/>
      <w:sz w:val="24"/>
      <w:szCs w:val="24"/>
    </w:rPr>
  </w:style>
  <w:style w:type="paragraph" w:customStyle="1" w:styleId="xl72">
    <w:name w:val="xl72"/>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kern w:val="0"/>
      <w:sz w:val="20"/>
    </w:rPr>
  </w:style>
  <w:style w:type="paragraph" w:customStyle="1" w:styleId="ParaCharCharCharCharCharCharCharCharChar1CharCharCharChar">
    <w:name w:val="默认段落字体 Para Char Char Char Char Char Char Char Char Char1 Char Char Char Char"/>
    <w:basedOn w:val="a"/>
    <w:rsid w:val="008550E1"/>
    <w:rPr>
      <w:rFonts w:ascii="Century" w:eastAsia="MS Gothic" w:hAnsi="Century"/>
      <w:b/>
      <w:bCs/>
      <w:sz w:val="36"/>
      <w:szCs w:val="32"/>
    </w:rPr>
  </w:style>
  <w:style w:type="paragraph" w:customStyle="1" w:styleId="xl106">
    <w:name w:val="xl106"/>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kern w:val="0"/>
      <w:sz w:val="20"/>
    </w:rPr>
  </w:style>
  <w:style w:type="paragraph" w:customStyle="1" w:styleId="affffff3">
    <w:name w:val="样式 @ 圆点+悬挂缩进 +"/>
    <w:basedOn w:val="affffff1"/>
    <w:rsid w:val="008550E1"/>
    <w:pPr>
      <w:jc w:val="left"/>
    </w:pPr>
  </w:style>
  <w:style w:type="paragraph" w:customStyle="1" w:styleId="xl181">
    <w:name w:val="xl181"/>
    <w:basedOn w:val="a"/>
    <w:rsid w:val="008550E1"/>
    <w:pPr>
      <w:widowControl/>
      <w:pBdr>
        <w:top w:val="single" w:sz="4" w:space="0" w:color="auto"/>
      </w:pBdr>
      <w:spacing w:before="100" w:beforeAutospacing="1" w:after="100" w:afterAutospacing="1"/>
      <w:jc w:val="center"/>
    </w:pPr>
    <w:rPr>
      <w:rFonts w:ascii="MS Gothic" w:eastAsia="MS Gothic" w:hAnsi="MS Gothic" w:cs="MS Gothic"/>
      <w:color w:val="000000"/>
      <w:kern w:val="0"/>
      <w:sz w:val="18"/>
      <w:szCs w:val="18"/>
    </w:rPr>
  </w:style>
  <w:style w:type="paragraph" w:customStyle="1" w:styleId="xl79">
    <w:name w:val="xl79"/>
    <w:basedOn w:val="a"/>
    <w:rsid w:val="008550E1"/>
    <w:pPr>
      <w:widowControl/>
      <w:pBdr>
        <w:top w:val="single" w:sz="4" w:space="0" w:color="auto"/>
        <w:left w:val="single" w:sz="4" w:space="0" w:color="auto"/>
        <w:bottom w:val="single" w:sz="4" w:space="0" w:color="auto"/>
      </w:pBdr>
      <w:spacing w:before="100" w:beforeAutospacing="1" w:after="100" w:afterAutospacing="1"/>
      <w:jc w:val="left"/>
    </w:pPr>
    <w:rPr>
      <w:rFonts w:ascii="MS Gothic" w:eastAsia="MS Gothic" w:hAnsi="MS Gothic" w:cs="MS Gothic"/>
      <w:kern w:val="0"/>
      <w:sz w:val="20"/>
    </w:rPr>
  </w:style>
  <w:style w:type="paragraph" w:styleId="affffff4">
    <w:name w:val="Revision"/>
    <w:rsid w:val="008550E1"/>
    <w:rPr>
      <w:rFonts w:ascii="Century" w:hAnsi="Century"/>
      <w:sz w:val="24"/>
      <w:szCs w:val="24"/>
      <w:lang w:val="en-GB"/>
    </w:rPr>
  </w:style>
  <w:style w:type="paragraph" w:customStyle="1" w:styleId="xl73">
    <w:name w:val="xl73"/>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0"/>
    </w:rPr>
  </w:style>
  <w:style w:type="paragraph" w:customStyle="1" w:styleId="xl101">
    <w:name w:val="xl101"/>
    <w:basedOn w:val="a"/>
    <w:rsid w:val="008550E1"/>
    <w:pPr>
      <w:widowControl/>
      <w:pBdr>
        <w:top w:val="single" w:sz="4" w:space="0" w:color="auto"/>
        <w:bottom w:val="single" w:sz="4" w:space="0" w:color="auto"/>
      </w:pBdr>
      <w:spacing w:before="100" w:beforeAutospacing="1" w:after="100" w:afterAutospacing="1"/>
      <w:jc w:val="center"/>
    </w:pPr>
    <w:rPr>
      <w:rFonts w:ascii="MS Gothic" w:eastAsia="MS Gothic" w:hAnsi="MS Gothic" w:cs="MS Gothic"/>
      <w:b/>
      <w:bCs/>
      <w:color w:val="000000"/>
      <w:kern w:val="0"/>
      <w:sz w:val="20"/>
    </w:rPr>
  </w:style>
  <w:style w:type="paragraph" w:customStyle="1" w:styleId="xl121">
    <w:name w:val="xl121"/>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MS Gothic" w:eastAsia="MS Gothic" w:hAnsi="MS Gothic" w:cs="MS Gothic"/>
      <w:color w:val="000000"/>
      <w:kern w:val="0"/>
      <w:sz w:val="24"/>
      <w:szCs w:val="24"/>
    </w:rPr>
  </w:style>
  <w:style w:type="paragraph" w:customStyle="1" w:styleId="522">
    <w:name w:val="样式 标题 5 + 段前: 2 行 段后: 2 行"/>
    <w:basedOn w:val="5"/>
    <w:rsid w:val="008550E1"/>
    <w:pPr>
      <w:widowControl/>
      <w:tabs>
        <w:tab w:val="clear" w:pos="1008"/>
        <w:tab w:val="left" w:pos="403"/>
      </w:tabs>
      <w:spacing w:beforeLines="200" w:afterLines="200" w:line="240" w:lineRule="auto"/>
      <w:ind w:left="991" w:hanging="991"/>
      <w:jc w:val="left"/>
    </w:pPr>
    <w:rPr>
      <w:rFonts w:ascii="Century" w:eastAsia="MS Gothic" w:hAnsi="Century" w:cs="MS Gothic"/>
      <w:kern w:val="0"/>
    </w:rPr>
  </w:style>
  <w:style w:type="paragraph" w:customStyle="1" w:styleId="Charf1">
    <w:name w:val="Char"/>
    <w:basedOn w:val="a"/>
    <w:rsid w:val="008550E1"/>
    <w:rPr>
      <w:rFonts w:ascii="Century" w:eastAsia="MS Gothic" w:hAnsi="Century"/>
      <w:sz w:val="24"/>
      <w:szCs w:val="24"/>
    </w:rPr>
  </w:style>
  <w:style w:type="paragraph" w:customStyle="1" w:styleId="xl118">
    <w:name w:val="xl118"/>
    <w:basedOn w:val="a"/>
    <w:rsid w:val="008550E1"/>
    <w:pPr>
      <w:widowControl/>
      <w:pBdr>
        <w:top w:val="single" w:sz="4" w:space="0" w:color="auto"/>
        <w:bottom w:val="single" w:sz="4" w:space="0" w:color="auto"/>
      </w:pBdr>
      <w:spacing w:before="100" w:beforeAutospacing="1" w:after="100" w:afterAutospacing="1"/>
      <w:jc w:val="right"/>
    </w:pPr>
    <w:rPr>
      <w:rFonts w:ascii="MS Gothic" w:eastAsia="MS Gothic" w:hAnsi="MS Gothic" w:cs="MS Gothic"/>
      <w:b/>
      <w:bCs/>
      <w:kern w:val="0"/>
      <w:sz w:val="24"/>
      <w:szCs w:val="24"/>
    </w:rPr>
  </w:style>
  <w:style w:type="paragraph" w:customStyle="1" w:styleId="xl136">
    <w:name w:val="xl136"/>
    <w:basedOn w:val="a"/>
    <w:rsid w:val="008550E1"/>
    <w:pPr>
      <w:widowControl/>
      <w:pBdr>
        <w:top w:val="single" w:sz="4" w:space="0" w:color="auto"/>
        <w:left w:val="single" w:sz="4" w:space="0" w:color="auto"/>
        <w:bottom w:val="single" w:sz="4" w:space="0" w:color="auto"/>
      </w:pBdr>
      <w:spacing w:before="100" w:beforeAutospacing="1" w:after="100" w:afterAutospacing="1"/>
      <w:jc w:val="center"/>
    </w:pPr>
    <w:rPr>
      <w:rFonts w:ascii="MS Gothic" w:eastAsia="MS Gothic" w:hAnsi="MS Gothic" w:cs="MS Gothic"/>
      <w:color w:val="000000"/>
      <w:kern w:val="0"/>
      <w:sz w:val="24"/>
      <w:szCs w:val="24"/>
    </w:rPr>
  </w:style>
  <w:style w:type="paragraph" w:customStyle="1" w:styleId="xl202">
    <w:name w:val="xl202"/>
    <w:basedOn w:val="a"/>
    <w:rsid w:val="008550E1"/>
    <w:pPr>
      <w:widowControl/>
      <w:pBdr>
        <w:top w:val="single" w:sz="4" w:space="0" w:color="auto"/>
        <w:bottom w:val="single" w:sz="4" w:space="0" w:color="auto"/>
      </w:pBdr>
      <w:spacing w:before="100" w:beforeAutospacing="1" w:after="100" w:afterAutospacing="1"/>
      <w:jc w:val="center"/>
    </w:pPr>
    <w:rPr>
      <w:rFonts w:ascii="MS Gothic" w:eastAsia="MS Gothic" w:hAnsi="MS Gothic" w:cs="MS Gothic"/>
      <w:b/>
      <w:bCs/>
      <w:color w:val="000000"/>
      <w:kern w:val="0"/>
      <w:sz w:val="24"/>
      <w:szCs w:val="24"/>
    </w:rPr>
  </w:style>
  <w:style w:type="paragraph" w:customStyle="1" w:styleId="xl171">
    <w:name w:val="xl171"/>
    <w:basedOn w:val="a"/>
    <w:rsid w:val="008550E1"/>
    <w:pPr>
      <w:widowControl/>
      <w:pBdr>
        <w:bottom w:val="single" w:sz="4" w:space="0" w:color="auto"/>
      </w:pBdr>
      <w:spacing w:before="100" w:beforeAutospacing="1" w:after="100" w:afterAutospacing="1"/>
      <w:jc w:val="center"/>
    </w:pPr>
    <w:rPr>
      <w:rFonts w:ascii="MS Gothic" w:eastAsia="MS Gothic" w:hAnsi="MS Gothic" w:cs="MS Gothic"/>
      <w:color w:val="000000"/>
      <w:kern w:val="0"/>
      <w:sz w:val="24"/>
      <w:szCs w:val="24"/>
    </w:rPr>
  </w:style>
  <w:style w:type="paragraph" w:customStyle="1" w:styleId="xl71">
    <w:name w:val="xl71"/>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color w:val="000000"/>
      <w:kern w:val="0"/>
      <w:sz w:val="20"/>
    </w:rPr>
  </w:style>
  <w:style w:type="paragraph" w:customStyle="1" w:styleId="xl167">
    <w:name w:val="xl167"/>
    <w:basedOn w:val="a"/>
    <w:rsid w:val="008550E1"/>
    <w:pPr>
      <w:widowControl/>
      <w:pBdr>
        <w:bottom w:val="single" w:sz="4" w:space="0" w:color="auto"/>
      </w:pBdr>
      <w:spacing w:before="100" w:beforeAutospacing="1" w:after="100" w:afterAutospacing="1"/>
      <w:jc w:val="center"/>
    </w:pPr>
    <w:rPr>
      <w:rFonts w:ascii="MS Gothic" w:eastAsia="MS Gothic" w:hAnsi="MS Gothic" w:cs="MS Gothic"/>
      <w:b/>
      <w:bCs/>
      <w:kern w:val="0"/>
      <w:sz w:val="24"/>
      <w:szCs w:val="24"/>
    </w:rPr>
  </w:style>
  <w:style w:type="paragraph" w:customStyle="1" w:styleId="affffff5">
    <w:name w:val="表格文字"/>
    <w:basedOn w:val="a"/>
    <w:rsid w:val="008550E1"/>
    <w:pPr>
      <w:jc w:val="center"/>
    </w:pPr>
    <w:rPr>
      <w:rFonts w:ascii="Microsoft YaHei UI" w:hAnsi="Microsoft YaHei UI"/>
      <w:sz w:val="24"/>
    </w:rPr>
  </w:style>
  <w:style w:type="paragraph" w:customStyle="1" w:styleId="xl166">
    <w:name w:val="xl166"/>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color w:val="000000"/>
      <w:kern w:val="0"/>
      <w:sz w:val="24"/>
      <w:szCs w:val="24"/>
    </w:rPr>
  </w:style>
  <w:style w:type="paragraph" w:customStyle="1" w:styleId="-1-12">
    <w:name w:val="正文-1级列表-1)"/>
    <w:basedOn w:val="a"/>
    <w:rsid w:val="008550E1"/>
    <w:pPr>
      <w:widowControl/>
      <w:tabs>
        <w:tab w:val="left" w:pos="480"/>
      </w:tabs>
      <w:spacing w:line="360" w:lineRule="auto"/>
      <w:ind w:left="900" w:hanging="420"/>
      <w:jc w:val="left"/>
    </w:pPr>
    <w:rPr>
      <w:rFonts w:ascii="Century" w:eastAsia="MS Gothic" w:hAnsi="Century" w:cs="Microsoft YaHei UI"/>
      <w:kern w:val="0"/>
      <w:sz w:val="24"/>
      <w:szCs w:val="24"/>
      <w:lang w:val="en-GB"/>
    </w:rPr>
  </w:style>
  <w:style w:type="paragraph" w:customStyle="1" w:styleId="affffff6">
    <w:name w:val="华正文"/>
    <w:basedOn w:val="af6"/>
    <w:rsid w:val="008550E1"/>
    <w:pPr>
      <w:ind w:firstLineChars="200" w:firstLine="480"/>
    </w:pPr>
  </w:style>
  <w:style w:type="paragraph" w:customStyle="1" w:styleId="affffff7">
    <w:name w:val="第五级标题"/>
    <w:basedOn w:val="5"/>
    <w:next w:val="a"/>
    <w:rsid w:val="008550E1"/>
    <w:pPr>
      <w:spacing w:line="377" w:lineRule="auto"/>
      <w:ind w:left="-11" w:firstLine="0"/>
    </w:pPr>
  </w:style>
  <w:style w:type="paragraph" w:customStyle="1" w:styleId="xl205">
    <w:name w:val="xl205"/>
    <w:basedOn w:val="a"/>
    <w:rsid w:val="008550E1"/>
    <w:pPr>
      <w:widowControl/>
      <w:pBdr>
        <w:left w:val="single" w:sz="4" w:space="0" w:color="auto"/>
        <w:right w:val="single" w:sz="4" w:space="0" w:color="auto"/>
      </w:pBdr>
      <w:spacing w:before="100" w:beforeAutospacing="1" w:after="100" w:afterAutospacing="1"/>
      <w:jc w:val="left"/>
    </w:pPr>
    <w:rPr>
      <w:rFonts w:ascii="MS Gothic" w:eastAsia="MS Gothic" w:hAnsi="MS Gothic" w:cs="MS Gothic"/>
      <w:color w:val="000000"/>
      <w:kern w:val="0"/>
      <w:sz w:val="24"/>
      <w:szCs w:val="24"/>
    </w:rPr>
  </w:style>
  <w:style w:type="paragraph" w:customStyle="1" w:styleId="xl158">
    <w:name w:val="xl158"/>
    <w:basedOn w:val="a"/>
    <w:rsid w:val="008550E1"/>
    <w:pPr>
      <w:widowControl/>
      <w:pBdr>
        <w:top w:val="single" w:sz="4" w:space="0" w:color="auto"/>
        <w:bottom w:val="single" w:sz="4" w:space="0" w:color="auto"/>
      </w:pBdr>
      <w:spacing w:before="100" w:beforeAutospacing="1" w:after="100" w:afterAutospacing="1"/>
      <w:jc w:val="center"/>
    </w:pPr>
    <w:rPr>
      <w:rFonts w:ascii="MS Gothic" w:eastAsia="MS Gothic" w:hAnsi="MS Gothic" w:cs="MS Gothic"/>
      <w:b/>
      <w:bCs/>
      <w:color w:val="000000"/>
      <w:kern w:val="0"/>
      <w:sz w:val="24"/>
      <w:szCs w:val="24"/>
    </w:rPr>
  </w:style>
  <w:style w:type="paragraph" w:customStyle="1" w:styleId="xl176">
    <w:name w:val="xl176"/>
    <w:basedOn w:val="a"/>
    <w:rsid w:val="008550E1"/>
    <w:pPr>
      <w:widowControl/>
      <w:pBdr>
        <w:top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18"/>
      <w:szCs w:val="18"/>
    </w:rPr>
  </w:style>
  <w:style w:type="paragraph" w:customStyle="1" w:styleId="54">
    <w:name w:val="5级标题"/>
    <w:basedOn w:val="a"/>
    <w:rsid w:val="008550E1"/>
    <w:pPr>
      <w:tabs>
        <w:tab w:val="left" w:pos="1200"/>
      </w:tabs>
      <w:spacing w:line="360" w:lineRule="auto"/>
      <w:ind w:leftChars="400" w:left="400" w:right="420"/>
    </w:pPr>
    <w:rPr>
      <w:rFonts w:ascii="Century" w:eastAsia="MS Gothic" w:hAnsi="MS Mincho" w:cs="MS Mincho"/>
      <w:sz w:val="24"/>
      <w:szCs w:val="32"/>
    </w:rPr>
  </w:style>
  <w:style w:type="paragraph" w:customStyle="1" w:styleId="31113H3BoldHeadbhh3Heading3-oldLevel3He0">
    <w:name w:val="样式 样式 标题 31.1.1.标题 3H3Bold Headbhh3Heading 3 - oldLevel 3 He... ..."/>
    <w:basedOn w:val="a"/>
    <w:next w:val="a"/>
    <w:rsid w:val="008550E1"/>
    <w:pPr>
      <w:widowControl/>
      <w:snapToGrid w:val="0"/>
      <w:spacing w:before="120" w:line="360" w:lineRule="auto"/>
      <w:jc w:val="left"/>
      <w:outlineLvl w:val="2"/>
    </w:pPr>
    <w:rPr>
      <w:rFonts w:ascii="MS Gothic" w:eastAsia="长城仿宋" w:hAnsi="Century"/>
      <w:kern w:val="0"/>
      <w:sz w:val="24"/>
      <w:szCs w:val="24"/>
    </w:rPr>
  </w:style>
  <w:style w:type="paragraph" w:customStyle="1" w:styleId="xl174">
    <w:name w:val="xl174"/>
    <w:basedOn w:val="a"/>
    <w:rsid w:val="008550E1"/>
    <w:pPr>
      <w:widowControl/>
      <w:pBdr>
        <w:left w:val="single" w:sz="4" w:space="0" w:color="auto"/>
        <w:bottom w:val="single" w:sz="4" w:space="0" w:color="auto"/>
      </w:pBdr>
      <w:spacing w:before="100" w:beforeAutospacing="1" w:after="100" w:afterAutospacing="1"/>
      <w:jc w:val="center"/>
    </w:pPr>
    <w:rPr>
      <w:rFonts w:ascii="MS Gothic" w:eastAsia="MS Gothic" w:hAnsi="MS Gothic" w:cs="MS Gothic"/>
      <w:b/>
      <w:bCs/>
      <w:color w:val="000000"/>
      <w:kern w:val="0"/>
      <w:sz w:val="24"/>
      <w:szCs w:val="24"/>
    </w:rPr>
  </w:style>
  <w:style w:type="paragraph" w:customStyle="1" w:styleId="xl142">
    <w:name w:val="xl142"/>
    <w:basedOn w:val="a"/>
    <w:rsid w:val="008550E1"/>
    <w:pPr>
      <w:widowControl/>
      <w:pBdr>
        <w:top w:val="single" w:sz="4" w:space="0" w:color="auto"/>
        <w:left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4"/>
      <w:szCs w:val="24"/>
    </w:rPr>
  </w:style>
  <w:style w:type="paragraph" w:customStyle="1" w:styleId="151">
    <w:name w:val="样式 日期 + 行距: 1.5 倍行距"/>
    <w:basedOn w:val="ac"/>
    <w:rsid w:val="008550E1"/>
    <w:pPr>
      <w:spacing w:line="360" w:lineRule="auto"/>
    </w:pPr>
    <w:rPr>
      <w:rFonts w:cs="MS Gothic"/>
      <w:szCs w:val="20"/>
    </w:rPr>
  </w:style>
  <w:style w:type="paragraph" w:customStyle="1" w:styleId="xl122">
    <w:name w:val="xl122"/>
    <w:basedOn w:val="a"/>
    <w:rsid w:val="008550E1"/>
    <w:pPr>
      <w:widowControl/>
      <w:pBdr>
        <w:top w:val="single" w:sz="4" w:space="0" w:color="auto"/>
        <w:left w:val="single" w:sz="4" w:space="0" w:color="auto"/>
        <w:right w:val="single" w:sz="4" w:space="0" w:color="auto"/>
      </w:pBdr>
      <w:spacing w:before="100" w:beforeAutospacing="1" w:after="100" w:afterAutospacing="1"/>
      <w:jc w:val="center"/>
    </w:pPr>
    <w:rPr>
      <w:rFonts w:ascii="MS Gothic" w:eastAsia="MS Gothic" w:hAnsi="MS Gothic" w:cs="MS Gothic"/>
      <w:b/>
      <w:bCs/>
      <w:kern w:val="0"/>
      <w:sz w:val="24"/>
      <w:szCs w:val="24"/>
    </w:rPr>
  </w:style>
  <w:style w:type="paragraph" w:customStyle="1" w:styleId="xl111">
    <w:name w:val="xl111"/>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MS Gothic" w:eastAsia="MS Gothic" w:hAnsi="MS Gothic" w:cs="MS Gothic"/>
      <w:b/>
      <w:bCs/>
      <w:kern w:val="0"/>
      <w:sz w:val="24"/>
      <w:szCs w:val="24"/>
    </w:rPr>
  </w:style>
  <w:style w:type="paragraph" w:customStyle="1" w:styleId="4bulletblbbheading4h4H4RefHeading1rh1Headings">
    <w:name w:val="样式 标题 4bulletblbbheading 4h4H4Ref Heading 1rh1Heading s..."/>
    <w:basedOn w:val="4"/>
    <w:rsid w:val="008550E1"/>
    <w:pPr>
      <w:tabs>
        <w:tab w:val="clear" w:pos="864"/>
      </w:tabs>
      <w:adjustRightInd w:val="0"/>
      <w:spacing w:before="312" w:after="234" w:line="360" w:lineRule="auto"/>
      <w:ind w:left="2160" w:hanging="420"/>
    </w:pPr>
    <w:rPr>
      <w:rFonts w:ascii="MS Gothic" w:eastAsia="MS Gothic" w:cs="MS Gothic"/>
      <w:bCs/>
      <w:kern w:val="24"/>
      <w:sz w:val="24"/>
      <w:szCs w:val="24"/>
      <w:lang w:val="en-GB"/>
    </w:rPr>
  </w:style>
  <w:style w:type="paragraph" w:customStyle="1" w:styleId="1f6">
    <w:name w:val="塔河正文序号1）"/>
    <w:basedOn w:val="a"/>
    <w:rsid w:val="008550E1"/>
    <w:pPr>
      <w:widowControl/>
      <w:tabs>
        <w:tab w:val="left" w:pos="425"/>
      </w:tabs>
      <w:spacing w:line="360" w:lineRule="auto"/>
      <w:ind w:left="425"/>
      <w:jc w:val="left"/>
    </w:pPr>
    <w:rPr>
      <w:rFonts w:ascii="MS Gothic" w:eastAsia="MS Gothic" w:hAnsi="MS Gothic"/>
      <w:kern w:val="0"/>
      <w:sz w:val="24"/>
      <w:szCs w:val="21"/>
    </w:rPr>
  </w:style>
  <w:style w:type="paragraph" w:customStyle="1" w:styleId="confidentialitylevelonheader">
    <w:name w:val="confidentiality level on header"/>
    <w:basedOn w:val="a"/>
    <w:rsid w:val="008550E1"/>
    <w:pPr>
      <w:widowControl/>
      <w:autoSpaceDE w:val="0"/>
      <w:autoSpaceDN w:val="0"/>
      <w:adjustRightInd w:val="0"/>
      <w:spacing w:line="360" w:lineRule="auto"/>
      <w:jc w:val="right"/>
    </w:pPr>
    <w:rPr>
      <w:rFonts w:ascii="Century" w:eastAsia="MS Gothic" w:hAnsi="Century"/>
      <w:kern w:val="0"/>
      <w:sz w:val="18"/>
      <w:lang w:val="en-GB"/>
    </w:rPr>
  </w:style>
  <w:style w:type="paragraph" w:customStyle="1" w:styleId="xl70">
    <w:name w:val="xl70"/>
    <w:basedOn w:val="a"/>
    <w:rsid w:val="008550E1"/>
    <w:pPr>
      <w:widowControl/>
      <w:pBdr>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0"/>
    </w:rPr>
  </w:style>
  <w:style w:type="paragraph" w:customStyle="1" w:styleId="2f0">
    <w:name w:val="纯文本2"/>
    <w:basedOn w:val="a"/>
    <w:rsid w:val="008550E1"/>
    <w:rPr>
      <w:rFonts w:ascii="MS Gothic" w:eastAsia="MS Gothic" w:hAnsi="Time" w:cs="Time"/>
      <w:szCs w:val="21"/>
    </w:rPr>
  </w:style>
  <w:style w:type="paragraph" w:customStyle="1" w:styleId="04">
    <w:name w:val="0图片样式"/>
    <w:rsid w:val="008550E1"/>
    <w:pPr>
      <w:jc w:val="center"/>
    </w:pPr>
    <w:rPr>
      <w:rFonts w:ascii="Century" w:hAnsi="Century" w:cs="Calibri Light"/>
      <w:b/>
      <w:kern w:val="2"/>
      <w:sz w:val="24"/>
      <w:szCs w:val="28"/>
    </w:rPr>
  </w:style>
  <w:style w:type="paragraph" w:customStyle="1" w:styleId="xl76">
    <w:name w:val="xl76"/>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kern w:val="0"/>
      <w:sz w:val="20"/>
    </w:rPr>
  </w:style>
  <w:style w:type="paragraph" w:customStyle="1" w:styleId="Bullet">
    <w:name w:val="Bullet"/>
    <w:basedOn w:val="a"/>
    <w:rsid w:val="008550E1"/>
    <w:pPr>
      <w:widowControl/>
      <w:overflowPunct w:val="0"/>
      <w:autoSpaceDE w:val="0"/>
      <w:autoSpaceDN w:val="0"/>
      <w:adjustRightInd w:val="0"/>
      <w:jc w:val="left"/>
      <w:textAlignment w:val="baseline"/>
    </w:pPr>
    <w:rPr>
      <w:rFonts w:ascii="Time" w:eastAsia="MS Gothic" w:hAnsi="Time"/>
      <w:spacing w:val="20"/>
      <w:kern w:val="0"/>
      <w:sz w:val="24"/>
    </w:rPr>
  </w:style>
  <w:style w:type="paragraph" w:customStyle="1" w:styleId="xl28">
    <w:name w:val="xl28"/>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MS Gothic" w:eastAsia="MS Gothic" w:hAnsi="MS Gothic" w:cs="MS Gothic"/>
      <w:b/>
      <w:bCs/>
      <w:kern w:val="0"/>
      <w:sz w:val="20"/>
    </w:rPr>
  </w:style>
  <w:style w:type="paragraph" w:customStyle="1" w:styleId="xl68">
    <w:name w:val="xl68"/>
    <w:basedOn w:val="a"/>
    <w:rsid w:val="008550E1"/>
    <w:pPr>
      <w:widowControl/>
      <w:pBdr>
        <w:top w:val="single" w:sz="4" w:space="0" w:color="auto"/>
        <w:left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0"/>
    </w:rPr>
  </w:style>
  <w:style w:type="paragraph" w:customStyle="1" w:styleId="43">
    <w:name w:val="!标题4"/>
    <w:basedOn w:val="a"/>
    <w:next w:val="a"/>
    <w:rsid w:val="008550E1"/>
    <w:pPr>
      <w:tabs>
        <w:tab w:val="left" w:pos="420"/>
      </w:tabs>
      <w:spacing w:line="360" w:lineRule="auto"/>
      <w:ind w:left="420" w:hanging="420"/>
      <w:outlineLvl w:val="3"/>
    </w:pPr>
    <w:rPr>
      <w:rFonts w:ascii="Century" w:eastAsia="等线 Light" w:hAnsi="Century"/>
      <w:b/>
      <w:bCs/>
      <w:kern w:val="0"/>
      <w:sz w:val="28"/>
    </w:rPr>
  </w:style>
  <w:style w:type="paragraph" w:customStyle="1" w:styleId="Cap">
    <w:name w:val="Cap_表格正文"/>
    <w:rsid w:val="008550E1"/>
    <w:pPr>
      <w:spacing w:after="40"/>
    </w:pPr>
    <w:rPr>
      <w:rFonts w:ascii="Microsoft YaHei UI" w:hAnsi="Microsoft YaHei UI"/>
      <w:sz w:val="18"/>
      <w:szCs w:val="16"/>
      <w:lang w:eastAsia="en-US"/>
    </w:rPr>
  </w:style>
  <w:style w:type="paragraph" w:customStyle="1" w:styleId="xl67">
    <w:name w:val="xl67"/>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0"/>
    </w:rPr>
  </w:style>
  <w:style w:type="paragraph" w:customStyle="1" w:styleId="xl190">
    <w:name w:val="xl190"/>
    <w:basedOn w:val="a"/>
    <w:rsid w:val="008550E1"/>
    <w:pPr>
      <w:widowControl/>
      <w:pBdr>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4"/>
      <w:szCs w:val="24"/>
    </w:rPr>
  </w:style>
  <w:style w:type="paragraph" w:customStyle="1" w:styleId="affffff8">
    <w:name w:val="第四级标题"/>
    <w:basedOn w:val="4"/>
    <w:next w:val="a"/>
    <w:rsid w:val="008550E1"/>
    <w:pPr>
      <w:spacing w:line="377" w:lineRule="auto"/>
      <w:ind w:left="-11" w:firstLine="0"/>
    </w:pPr>
  </w:style>
  <w:style w:type="paragraph" w:customStyle="1" w:styleId="xl203">
    <w:name w:val="xl203"/>
    <w:basedOn w:val="a"/>
    <w:rsid w:val="008550E1"/>
    <w:pPr>
      <w:widowControl/>
      <w:pBdr>
        <w:left w:val="single" w:sz="4" w:space="0" w:color="auto"/>
        <w:bottom w:val="single" w:sz="4" w:space="0" w:color="auto"/>
      </w:pBdr>
      <w:spacing w:before="100" w:beforeAutospacing="1" w:after="100" w:afterAutospacing="1"/>
      <w:jc w:val="center"/>
    </w:pPr>
    <w:rPr>
      <w:rFonts w:ascii="MS Gothic" w:eastAsia="MS Gothic" w:hAnsi="MS Gothic" w:cs="MS Gothic"/>
      <w:color w:val="000000"/>
      <w:kern w:val="0"/>
      <w:sz w:val="24"/>
      <w:szCs w:val="24"/>
    </w:rPr>
  </w:style>
  <w:style w:type="paragraph" w:customStyle="1" w:styleId="xl183">
    <w:name w:val="xl183"/>
    <w:basedOn w:val="a"/>
    <w:rsid w:val="008550E1"/>
    <w:pPr>
      <w:widowControl/>
      <w:pBdr>
        <w:bottom w:val="single" w:sz="4" w:space="0" w:color="auto"/>
      </w:pBdr>
      <w:spacing w:before="100" w:beforeAutospacing="1" w:after="100" w:afterAutospacing="1"/>
      <w:jc w:val="center"/>
    </w:pPr>
    <w:rPr>
      <w:rFonts w:ascii="MS Gothic" w:eastAsia="MS Gothic" w:hAnsi="MS Gothic" w:cs="MS Gothic"/>
      <w:color w:val="000000"/>
      <w:kern w:val="0"/>
      <w:sz w:val="18"/>
      <w:szCs w:val="18"/>
    </w:rPr>
  </w:style>
  <w:style w:type="paragraph" w:customStyle="1" w:styleId="500">
    <w:name w:val="标题 5_0"/>
    <w:basedOn w:val="03"/>
    <w:next w:val="1d"/>
    <w:rsid w:val="008550E1"/>
    <w:pPr>
      <w:keepNext/>
      <w:keepLines/>
      <w:widowControl/>
      <w:tabs>
        <w:tab w:val="left" w:pos="1008"/>
      </w:tabs>
      <w:spacing w:before="280" w:line="377" w:lineRule="auto"/>
      <w:jc w:val="left"/>
      <w:outlineLvl w:val="4"/>
    </w:pPr>
    <w:rPr>
      <w:rFonts w:eastAsia="长城仿宋"/>
      <w:b/>
      <w:bCs/>
      <w:kern w:val="0"/>
      <w:sz w:val="24"/>
      <w:szCs w:val="28"/>
    </w:rPr>
  </w:style>
  <w:style w:type="paragraph" w:customStyle="1" w:styleId="xl104">
    <w:name w:val="xl104"/>
    <w:basedOn w:val="a"/>
    <w:rsid w:val="008550E1"/>
    <w:pPr>
      <w:widowControl/>
      <w:pBdr>
        <w:left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0"/>
    </w:rPr>
  </w:style>
  <w:style w:type="paragraph" w:customStyle="1" w:styleId="xl169">
    <w:name w:val="xl169"/>
    <w:basedOn w:val="a"/>
    <w:rsid w:val="008550E1"/>
    <w:pPr>
      <w:widowControl/>
      <w:pBdr>
        <w:top w:val="single" w:sz="4" w:space="0" w:color="auto"/>
      </w:pBdr>
      <w:spacing w:before="100" w:beforeAutospacing="1" w:after="100" w:afterAutospacing="1"/>
      <w:jc w:val="center"/>
    </w:pPr>
    <w:rPr>
      <w:rFonts w:ascii="MS Gothic" w:eastAsia="MS Gothic" w:hAnsi="MS Gothic" w:cs="MS Gothic"/>
      <w:color w:val="000000"/>
      <w:kern w:val="0"/>
      <w:sz w:val="24"/>
      <w:szCs w:val="24"/>
    </w:rPr>
  </w:style>
  <w:style w:type="paragraph" w:customStyle="1" w:styleId="-2-">
    <w:name w:val="正文-2级列表-＞"/>
    <w:basedOn w:val="a"/>
    <w:rsid w:val="008550E1"/>
    <w:pPr>
      <w:widowControl/>
      <w:tabs>
        <w:tab w:val="left" w:pos="420"/>
      </w:tabs>
      <w:spacing w:line="360" w:lineRule="auto"/>
      <w:ind w:left="620" w:hanging="420"/>
      <w:jc w:val="left"/>
    </w:pPr>
    <w:rPr>
      <w:rFonts w:ascii="Century" w:eastAsia="MS Gothic" w:hAnsi="Century"/>
      <w:kern w:val="0"/>
      <w:sz w:val="24"/>
      <w:szCs w:val="24"/>
      <w:lang w:val="en-GB"/>
    </w:rPr>
  </w:style>
  <w:style w:type="paragraph" w:customStyle="1" w:styleId="xl208">
    <w:name w:val="xl208"/>
    <w:basedOn w:val="a"/>
    <w:rsid w:val="008550E1"/>
    <w:pPr>
      <w:widowControl/>
      <w:pBdr>
        <w:top w:val="single" w:sz="4" w:space="0" w:color="auto"/>
        <w:bottom w:val="single" w:sz="4" w:space="0" w:color="auto"/>
      </w:pBdr>
      <w:spacing w:before="100" w:beforeAutospacing="1" w:after="100" w:afterAutospacing="1"/>
      <w:jc w:val="center"/>
    </w:pPr>
    <w:rPr>
      <w:rFonts w:ascii="MS Gothic" w:eastAsia="MS Gothic" w:hAnsi="MS Gothic" w:cs="MS Gothic"/>
      <w:color w:val="000000"/>
      <w:kern w:val="0"/>
      <w:sz w:val="24"/>
      <w:szCs w:val="24"/>
    </w:rPr>
  </w:style>
  <w:style w:type="paragraph" w:customStyle="1" w:styleId="xl120">
    <w:name w:val="xl120"/>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MS Gothic" w:eastAsia="MS Gothic" w:hAnsi="MS Gothic" w:cs="MS Gothic"/>
      <w:b/>
      <w:bCs/>
      <w:kern w:val="0"/>
      <w:sz w:val="24"/>
      <w:szCs w:val="24"/>
    </w:rPr>
  </w:style>
  <w:style w:type="paragraph" w:customStyle="1" w:styleId="xl113">
    <w:name w:val="xl113"/>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kern w:val="0"/>
      <w:sz w:val="24"/>
      <w:szCs w:val="24"/>
    </w:rPr>
  </w:style>
  <w:style w:type="paragraph" w:customStyle="1" w:styleId="2H2CharCharCharCharh2Heading2HiddenHeading2CCB1">
    <w:name w:val="样式 标题 2H2 Char Char Char Charh2Heading 2 HiddenHeading 2 CCB...1"/>
    <w:basedOn w:val="2"/>
    <w:rsid w:val="008550E1"/>
    <w:pPr>
      <w:snapToGrid w:val="0"/>
      <w:spacing w:before="120"/>
      <w:ind w:left="1320"/>
    </w:pPr>
    <w:rPr>
      <w:rFonts w:ascii="华文细黑" w:hAnsi="华文细黑"/>
      <w:color w:val="000000"/>
      <w:sz w:val="28"/>
      <w:szCs w:val="32"/>
      <w:lang w:val="en-GB"/>
    </w:rPr>
  </w:style>
  <w:style w:type="paragraph" w:customStyle="1" w:styleId="xl152">
    <w:name w:val="xl152"/>
    <w:basedOn w:val="a"/>
    <w:rsid w:val="008550E1"/>
    <w:pPr>
      <w:widowControl/>
      <w:pBdr>
        <w:bottom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4"/>
      <w:szCs w:val="24"/>
    </w:rPr>
  </w:style>
  <w:style w:type="paragraph" w:customStyle="1" w:styleId="31113H3BoldHeadbhh3Heading3-oldLevel3He1">
    <w:name w:val="样式 标题 31.1.1.标题 3H3Bold Headbhh3Heading 3 - oldLevel 3 He..."/>
    <w:basedOn w:val="3"/>
    <w:rsid w:val="008550E1"/>
    <w:pPr>
      <w:widowControl/>
      <w:tabs>
        <w:tab w:val="clear" w:pos="720"/>
      </w:tabs>
      <w:adjustRightInd w:val="0"/>
      <w:spacing w:before="120" w:afterLines="200"/>
      <w:ind w:left="0" w:firstLine="0"/>
      <w:jc w:val="left"/>
    </w:pPr>
    <w:rPr>
      <w:rFonts w:ascii="MS Mincho" w:eastAsia="长城仿宋" w:hAnsi="MS Mincho"/>
      <w:b w:val="0"/>
      <w:bCs/>
      <w:color w:val="000000"/>
      <w:lang w:val="en-GB"/>
    </w:rPr>
  </w:style>
  <w:style w:type="paragraph" w:customStyle="1" w:styleId="xl97">
    <w:name w:val="xl97"/>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kern w:val="0"/>
      <w:sz w:val="20"/>
    </w:rPr>
  </w:style>
  <w:style w:type="paragraph" w:customStyle="1" w:styleId="xl105">
    <w:name w:val="xl105"/>
    <w:basedOn w:val="a"/>
    <w:rsid w:val="008550E1"/>
    <w:pPr>
      <w:widowControl/>
      <w:pBdr>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0"/>
    </w:rPr>
  </w:style>
  <w:style w:type="paragraph" w:customStyle="1" w:styleId="xl154">
    <w:name w:val="xl154"/>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color w:val="000000"/>
      <w:kern w:val="0"/>
      <w:sz w:val="24"/>
      <w:szCs w:val="24"/>
    </w:rPr>
  </w:style>
  <w:style w:type="paragraph" w:customStyle="1" w:styleId="1H1Heading0h11heading1TOC1heading1PIM1h10">
    <w:name w:val="样式 标题 1H1Heading 0h11heading 1TOC标准章1. heading 1PIM 1h1..."/>
    <w:basedOn w:val="a"/>
    <w:next w:val="a"/>
    <w:rsid w:val="008550E1"/>
    <w:pPr>
      <w:widowControl/>
      <w:tabs>
        <w:tab w:val="left" w:pos="567"/>
      </w:tabs>
      <w:snapToGrid w:val="0"/>
      <w:spacing w:before="120" w:line="360" w:lineRule="auto"/>
      <w:jc w:val="left"/>
      <w:outlineLvl w:val="0"/>
    </w:pPr>
    <w:rPr>
      <w:rFonts w:ascii="Century" w:eastAsia="长城仿宋" w:hAnsi="Century" w:cs="MS Gothic"/>
      <w:b/>
      <w:kern w:val="0"/>
      <w:sz w:val="30"/>
    </w:rPr>
  </w:style>
  <w:style w:type="paragraph" w:customStyle="1" w:styleId="xl36">
    <w:name w:val="xl36"/>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kern w:val="0"/>
      <w:sz w:val="20"/>
    </w:rPr>
  </w:style>
  <w:style w:type="paragraph" w:customStyle="1" w:styleId="affffff9">
    <w:name w:val="表内文字居中"/>
    <w:rsid w:val="008550E1"/>
    <w:pPr>
      <w:jc w:val="center"/>
    </w:pPr>
    <w:rPr>
      <w:rFonts w:ascii="Century" w:hAnsi="Century"/>
      <w:kern w:val="2"/>
      <w:sz w:val="24"/>
      <w:szCs w:val="24"/>
    </w:rPr>
  </w:style>
  <w:style w:type="paragraph" w:customStyle="1" w:styleId="GB2312GB231208515">
    <w:name w:val="样式 (西文) 仿宋_GB2312 (中文) 仿宋_GB2312 小四 首行缩进:  0.85 厘米 行距: 1.5 倍..."/>
    <w:basedOn w:val="a"/>
    <w:rsid w:val="008550E1"/>
    <w:pPr>
      <w:ind w:firstLine="480"/>
    </w:pPr>
    <w:rPr>
      <w:rFonts w:ascii="MS Gothic" w:hAnsi="MS Gothic" w:cs="MS Gothic"/>
    </w:rPr>
  </w:style>
  <w:style w:type="paragraph" w:customStyle="1" w:styleId="TOC1">
    <w:name w:val="TOC 标题1"/>
    <w:basedOn w:val="1"/>
    <w:next w:val="a"/>
    <w:rsid w:val="008550E1"/>
    <w:pPr>
      <w:widowControl/>
      <w:tabs>
        <w:tab w:val="clear" w:pos="432"/>
      </w:tabs>
      <w:spacing w:before="480" w:afterLines="200" w:line="276" w:lineRule="auto"/>
      <w:ind w:firstLine="0"/>
      <w:jc w:val="left"/>
      <w:outlineLvl w:val="9"/>
    </w:pPr>
    <w:rPr>
      <w:rFonts w:ascii="华文中宋" w:eastAsia="华文中宋" w:hAnsi="华文中宋"/>
      <w:bCs/>
      <w:color w:val="2F5496"/>
      <w:kern w:val="0"/>
      <w:sz w:val="28"/>
      <w:szCs w:val="28"/>
    </w:rPr>
  </w:style>
  <w:style w:type="paragraph" w:customStyle="1" w:styleId="600">
    <w:name w:val="标题 6_0"/>
    <w:basedOn w:val="03"/>
    <w:next w:val="1d"/>
    <w:rsid w:val="008550E1"/>
    <w:pPr>
      <w:keepNext/>
      <w:keepLines/>
      <w:spacing w:before="120" w:after="120" w:line="319" w:lineRule="auto"/>
      <w:outlineLvl w:val="5"/>
    </w:pPr>
    <w:rPr>
      <w:rFonts w:ascii="Microsoft YaHei UI" w:eastAsia="长城仿宋" w:hAnsi="Microsoft YaHei UI"/>
      <w:b/>
      <w:bCs/>
      <w:kern w:val="0"/>
      <w:sz w:val="24"/>
      <w:szCs w:val="24"/>
    </w:rPr>
  </w:style>
  <w:style w:type="paragraph" w:customStyle="1" w:styleId="xl45">
    <w:name w:val="xl45"/>
    <w:basedOn w:val="a"/>
    <w:rsid w:val="008550E1"/>
    <w:pPr>
      <w:widowControl/>
      <w:pBdr>
        <w:top w:val="single" w:sz="4" w:space="0" w:color="auto"/>
        <w:bottom w:val="single" w:sz="4" w:space="0" w:color="auto"/>
        <w:right w:val="single" w:sz="4" w:space="0" w:color="auto"/>
      </w:pBdr>
      <w:spacing w:before="100" w:beforeAutospacing="1" w:after="100" w:afterAutospacing="1"/>
      <w:jc w:val="left"/>
    </w:pPr>
    <w:rPr>
      <w:rFonts w:ascii="MS Gothic" w:eastAsia="MS Gothic" w:hAnsi="MS Gothic" w:cs="MS Gothic"/>
      <w:kern w:val="0"/>
      <w:sz w:val="20"/>
    </w:rPr>
  </w:style>
  <w:style w:type="paragraph" w:customStyle="1" w:styleId="1f7">
    <w:name w:val="列表1"/>
    <w:basedOn w:val="a"/>
    <w:next w:val="afffc"/>
    <w:rsid w:val="008550E1"/>
    <w:pPr>
      <w:widowControl/>
      <w:spacing w:line="360" w:lineRule="auto"/>
      <w:ind w:firstLineChars="200" w:firstLine="420"/>
      <w:jc w:val="left"/>
    </w:pPr>
    <w:rPr>
      <w:rFonts w:ascii="Microsoft YaHei UI" w:hAnsi="Microsoft YaHei UI" w:cs="Microsoft YaHei UI"/>
      <w:kern w:val="0"/>
      <w:sz w:val="24"/>
      <w:szCs w:val="21"/>
      <w:lang w:val="en-GB"/>
    </w:rPr>
  </w:style>
  <w:style w:type="paragraph" w:customStyle="1" w:styleId="xl40">
    <w:name w:val="xl40"/>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MS Gothic" w:eastAsia="MS Gothic" w:hAnsi="MS Gothic" w:cs="MS Gothic"/>
      <w:color w:val="000000"/>
      <w:kern w:val="0"/>
      <w:sz w:val="20"/>
    </w:rPr>
  </w:style>
  <w:style w:type="paragraph" w:customStyle="1" w:styleId="xl193">
    <w:name w:val="xl193"/>
    <w:basedOn w:val="a"/>
    <w:rsid w:val="008550E1"/>
    <w:pPr>
      <w:widowControl/>
      <w:pBdr>
        <w:left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18"/>
      <w:szCs w:val="18"/>
    </w:rPr>
  </w:style>
  <w:style w:type="paragraph" w:customStyle="1" w:styleId="xl134">
    <w:name w:val="xl134"/>
    <w:basedOn w:val="a"/>
    <w:rsid w:val="008550E1"/>
    <w:pPr>
      <w:widowControl/>
      <w:pBdr>
        <w:top w:val="single" w:sz="4" w:space="0" w:color="auto"/>
        <w:left w:val="single" w:sz="4" w:space="0" w:color="auto"/>
        <w:bottom w:val="single" w:sz="4" w:space="0" w:color="auto"/>
      </w:pBdr>
      <w:spacing w:before="100" w:beforeAutospacing="1" w:after="100" w:afterAutospacing="1"/>
      <w:jc w:val="center"/>
    </w:pPr>
    <w:rPr>
      <w:rFonts w:ascii="MS Gothic" w:eastAsia="MS Gothic" w:hAnsi="MS Gothic" w:cs="MS Gothic"/>
      <w:b/>
      <w:bCs/>
      <w:color w:val="000000"/>
      <w:kern w:val="0"/>
      <w:sz w:val="24"/>
      <w:szCs w:val="24"/>
    </w:rPr>
  </w:style>
  <w:style w:type="paragraph" w:customStyle="1" w:styleId="xl161">
    <w:name w:val="xl161"/>
    <w:basedOn w:val="a"/>
    <w:rsid w:val="008550E1"/>
    <w:pPr>
      <w:widowControl/>
      <w:pBdr>
        <w:top w:val="single" w:sz="4" w:space="0" w:color="auto"/>
        <w:bottom w:val="single" w:sz="4" w:space="0" w:color="auto"/>
        <w:right w:val="single" w:sz="4" w:space="0" w:color="auto"/>
      </w:pBdr>
      <w:spacing w:before="100" w:beforeAutospacing="1" w:after="100" w:afterAutospacing="1"/>
      <w:jc w:val="left"/>
    </w:pPr>
    <w:rPr>
      <w:rFonts w:ascii="MS Gothic" w:eastAsia="MS Gothic" w:hAnsi="MS Gothic" w:cs="MS Gothic"/>
      <w:kern w:val="0"/>
      <w:sz w:val="24"/>
      <w:szCs w:val="24"/>
    </w:rPr>
  </w:style>
  <w:style w:type="paragraph" w:customStyle="1" w:styleId="xl114">
    <w:name w:val="xl114"/>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kern w:val="0"/>
      <w:sz w:val="24"/>
      <w:szCs w:val="24"/>
    </w:rPr>
  </w:style>
  <w:style w:type="paragraph" w:customStyle="1" w:styleId="xl150">
    <w:name w:val="xl150"/>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kern w:val="0"/>
      <w:sz w:val="24"/>
      <w:szCs w:val="24"/>
    </w:rPr>
  </w:style>
  <w:style w:type="paragraph" w:customStyle="1" w:styleId="2f1">
    <w:name w:val="样式 (西文) 宋体 首行缩进:  2 字符"/>
    <w:basedOn w:val="a"/>
    <w:rsid w:val="008550E1"/>
    <w:pPr>
      <w:spacing w:line="360" w:lineRule="auto"/>
    </w:pPr>
    <w:rPr>
      <w:rFonts w:ascii="MS Gothic" w:eastAsia="MS Gothic" w:hAnsi="MS Gothic" w:cs="MS Gothic"/>
      <w:sz w:val="24"/>
    </w:rPr>
  </w:style>
  <w:style w:type="paragraph" w:customStyle="1" w:styleId="xl39">
    <w:name w:val="xl39"/>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MS Gothic" w:eastAsia="MS Gothic" w:hAnsi="MS Gothic" w:cs="MS Gothic"/>
      <w:b/>
      <w:bCs/>
      <w:kern w:val="0"/>
      <w:sz w:val="20"/>
    </w:rPr>
  </w:style>
  <w:style w:type="paragraph" w:customStyle="1" w:styleId="affffffa">
    <w:name w:val="样式 正文小四缩进两字符"/>
    <w:basedOn w:val="a"/>
    <w:rsid w:val="008550E1"/>
    <w:pPr>
      <w:widowControl/>
      <w:spacing w:line="360" w:lineRule="auto"/>
      <w:ind w:firstLineChars="200" w:firstLine="480"/>
      <w:jc w:val="left"/>
    </w:pPr>
    <w:rPr>
      <w:rFonts w:ascii="Microsoft YaHei UI" w:eastAsia="MS Gothic" w:hAnsi="Microsoft YaHei UI"/>
      <w:kern w:val="0"/>
      <w:sz w:val="24"/>
      <w:szCs w:val="24"/>
      <w:lang w:val="en-GB"/>
    </w:rPr>
  </w:style>
  <w:style w:type="paragraph" w:customStyle="1" w:styleId="CharCharCharCharCharCharCharCharCharCharCharCharCharCharCharChar">
    <w:name w:val="Char Char Char Char Char Char Char Char Char Char Char Char Char Char Char Char"/>
    <w:basedOn w:val="a"/>
    <w:rsid w:val="008550E1"/>
    <w:rPr>
      <w:rFonts w:ascii="Calibri Light" w:hAnsi="Century"/>
      <w:b/>
      <w:sz w:val="28"/>
      <w:szCs w:val="28"/>
    </w:rPr>
  </w:style>
  <w:style w:type="paragraph" w:customStyle="1" w:styleId="xl102">
    <w:name w:val="xl102"/>
    <w:basedOn w:val="a"/>
    <w:rsid w:val="008550E1"/>
    <w:pPr>
      <w:widowControl/>
      <w:pBdr>
        <w:top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color w:val="000000"/>
      <w:kern w:val="0"/>
      <w:sz w:val="20"/>
    </w:rPr>
  </w:style>
  <w:style w:type="paragraph" w:customStyle="1" w:styleId="xl43">
    <w:name w:val="xl43"/>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MS Gothic" w:eastAsia="MS Gothic" w:hAnsi="MS Gothic" w:cs="MS Gothic"/>
      <w:color w:val="000000"/>
      <w:kern w:val="0"/>
      <w:sz w:val="20"/>
    </w:rPr>
  </w:style>
  <w:style w:type="paragraph" w:customStyle="1" w:styleId="xl186">
    <w:name w:val="xl186"/>
    <w:basedOn w:val="a"/>
    <w:rsid w:val="008550E1"/>
    <w:pPr>
      <w:widowControl/>
      <w:pBdr>
        <w:top w:val="single" w:sz="4" w:space="0" w:color="auto"/>
        <w:left w:val="single" w:sz="4" w:space="0" w:color="auto"/>
        <w:right w:val="single" w:sz="4" w:space="0" w:color="auto"/>
      </w:pBdr>
      <w:spacing w:before="100" w:beforeAutospacing="1" w:after="100" w:afterAutospacing="1"/>
      <w:jc w:val="center"/>
    </w:pPr>
    <w:rPr>
      <w:rFonts w:ascii="MS Gothic" w:eastAsia="MS Gothic" w:hAnsi="MS Gothic" w:cs="MS Gothic"/>
      <w:kern w:val="0"/>
      <w:sz w:val="24"/>
      <w:szCs w:val="24"/>
    </w:rPr>
  </w:style>
  <w:style w:type="paragraph" w:customStyle="1" w:styleId="xl138">
    <w:name w:val="xl138"/>
    <w:basedOn w:val="a"/>
    <w:rsid w:val="008550E1"/>
    <w:pPr>
      <w:widowControl/>
      <w:pBdr>
        <w:top w:val="single" w:sz="4" w:space="0" w:color="auto"/>
        <w:left w:val="single" w:sz="4" w:space="0" w:color="auto"/>
        <w:bottom w:val="single" w:sz="4" w:space="0" w:color="auto"/>
      </w:pBdr>
      <w:spacing w:before="100" w:beforeAutospacing="1" w:after="100" w:afterAutospacing="1"/>
      <w:jc w:val="center"/>
    </w:pPr>
    <w:rPr>
      <w:rFonts w:ascii="MS Gothic" w:eastAsia="MS Gothic" w:hAnsi="MS Gothic" w:cs="MS Gothic"/>
      <w:b/>
      <w:bCs/>
      <w:kern w:val="0"/>
      <w:sz w:val="24"/>
      <w:szCs w:val="24"/>
    </w:rPr>
  </w:style>
  <w:style w:type="paragraph" w:customStyle="1" w:styleId="xl66">
    <w:name w:val="xl66"/>
    <w:basedOn w:val="a"/>
    <w:rsid w:val="008550E1"/>
    <w:pPr>
      <w:widowControl/>
      <w:pBdr>
        <w:top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b/>
      <w:bCs/>
      <w:color w:val="000000"/>
      <w:kern w:val="0"/>
      <w:sz w:val="20"/>
    </w:rPr>
  </w:style>
  <w:style w:type="paragraph" w:customStyle="1" w:styleId="xl61">
    <w:name w:val="xl61"/>
    <w:basedOn w:val="a"/>
    <w:rsid w:val="008550E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Gothic" w:eastAsia="MS Gothic" w:hAnsi="MS Gothic" w:cs="MS Gothic"/>
      <w:kern w:val="0"/>
      <w:sz w:val="20"/>
    </w:rPr>
  </w:style>
  <w:style w:type="paragraph" w:customStyle="1" w:styleId="DefaultText0">
    <w:name w:val="Default Text"/>
    <w:basedOn w:val="a"/>
    <w:rsid w:val="008550E1"/>
    <w:pPr>
      <w:autoSpaceDE w:val="0"/>
      <w:autoSpaceDN w:val="0"/>
      <w:adjustRightInd w:val="0"/>
      <w:jc w:val="left"/>
    </w:pPr>
    <w:rPr>
      <w:rFonts w:ascii="Century" w:eastAsia="MS Gothic" w:hAnsi="Century"/>
      <w:kern w:val="0"/>
      <w:sz w:val="24"/>
      <w:szCs w:val="24"/>
    </w:rPr>
  </w:style>
  <w:style w:type="paragraph" w:customStyle="1" w:styleId="xl204">
    <w:name w:val="xl204"/>
    <w:basedOn w:val="a"/>
    <w:rsid w:val="008550E1"/>
    <w:pPr>
      <w:widowControl/>
      <w:pBdr>
        <w:bottom w:val="single" w:sz="4" w:space="0" w:color="auto"/>
        <w:right w:val="single" w:sz="4" w:space="0" w:color="auto"/>
      </w:pBdr>
      <w:spacing w:before="100" w:beforeAutospacing="1" w:after="100" w:afterAutospacing="1"/>
      <w:jc w:val="center"/>
    </w:pPr>
    <w:rPr>
      <w:rFonts w:ascii="MS Gothic" w:eastAsia="MS Gothic" w:hAnsi="MS Gothic" w:cs="MS Gothic"/>
      <w:color w:val="000000"/>
      <w:kern w:val="0"/>
      <w:sz w:val="24"/>
      <w:szCs w:val="24"/>
    </w:rPr>
  </w:style>
  <w:style w:type="paragraph" w:customStyle="1" w:styleId="400">
    <w:name w:val="标题 4_0"/>
    <w:basedOn w:val="03"/>
    <w:next w:val="1d"/>
    <w:rsid w:val="008550E1"/>
    <w:pPr>
      <w:keepNext/>
      <w:keepLines/>
      <w:widowControl/>
      <w:spacing w:before="240" w:after="120"/>
      <w:jc w:val="left"/>
      <w:outlineLvl w:val="3"/>
    </w:pPr>
    <w:rPr>
      <w:rFonts w:ascii="Microsoft YaHei UI" w:eastAsia="长城仿宋" w:hAnsi="Microsoft YaHei UI"/>
      <w:b/>
      <w:bCs/>
      <w:kern w:val="0"/>
      <w:sz w:val="24"/>
      <w:szCs w:val="28"/>
    </w:rPr>
  </w:style>
  <w:style w:type="paragraph" w:styleId="affffffb">
    <w:name w:val="No Spacing"/>
    <w:qFormat/>
    <w:rsid w:val="008550E1"/>
    <w:rPr>
      <w:rFonts w:ascii="Century" w:hAnsi="Century"/>
      <w:sz w:val="22"/>
      <w:szCs w:val="22"/>
      <w:lang w:eastAsia="en-US" w:bidi="en-US"/>
    </w:rPr>
  </w:style>
  <w:style w:type="paragraph" w:customStyle="1" w:styleId="affffffc">
    <w:name w:val="表正文"/>
    <w:basedOn w:val="a"/>
    <w:link w:val="affffffd"/>
    <w:qFormat/>
    <w:rsid w:val="008550E1"/>
    <w:pPr>
      <w:jc w:val="left"/>
    </w:pPr>
    <w:rPr>
      <w:rFonts w:ascii="Arial" w:eastAsia="宋体" w:hAnsi="Arial" w:cs="Times New Roman"/>
      <w:sz w:val="24"/>
      <w:szCs w:val="21"/>
    </w:rPr>
  </w:style>
  <w:style w:type="character" w:customStyle="1" w:styleId="affffffd">
    <w:name w:val="表正文 字符"/>
    <w:link w:val="affffffc"/>
    <w:qFormat/>
    <w:rsid w:val="008550E1"/>
    <w:rPr>
      <w:rFonts w:ascii="Arial" w:eastAsia="宋体" w:hAnsi="Arial" w:cs="Times New Roman"/>
      <w:kern w:val="2"/>
      <w:sz w:val="24"/>
      <w:szCs w:val="21"/>
    </w:rPr>
  </w:style>
  <w:style w:type="paragraph" w:customStyle="1" w:styleId="affffffe">
    <w:name w:val="正文正"/>
    <w:basedOn w:val="a"/>
    <w:qFormat/>
    <w:rsid w:val="008550E1"/>
    <w:pPr>
      <w:autoSpaceDE w:val="0"/>
      <w:autoSpaceDN w:val="0"/>
      <w:adjustRightInd w:val="0"/>
      <w:spacing w:line="560" w:lineRule="exact"/>
      <w:ind w:firstLine="561"/>
      <w:jc w:val="left"/>
    </w:pPr>
    <w:rPr>
      <w:rFonts w:ascii="Calibri" w:eastAsia="宋体" w:hAnsi="Calibri" w:cs="Times New Roman"/>
      <w:kern w:val="0"/>
      <w:sz w:val="28"/>
      <w:szCs w:val="28"/>
    </w:rPr>
  </w:style>
  <w:style w:type="character" w:customStyle="1" w:styleId="2Char5">
    <w:name w:val="标题 2 Char"/>
    <w:rsid w:val="008550E1"/>
    <w:rPr>
      <w:rFonts w:ascii="Arial" w:eastAsia="黑体" w:hAnsi="Arial"/>
      <w:b/>
      <w:bCs/>
      <w:kern w:val="2"/>
      <w:sz w:val="32"/>
      <w:szCs w:val="32"/>
    </w:rPr>
  </w:style>
  <w:style w:type="paragraph" w:customStyle="1" w:styleId="Style715">
    <w:name w:val="_Style 715"/>
    <w:basedOn w:val="a"/>
    <w:next w:val="afffc"/>
    <w:uiPriority w:val="34"/>
    <w:qFormat/>
    <w:rsid w:val="008550E1"/>
    <w:pPr>
      <w:autoSpaceDE w:val="0"/>
      <w:autoSpaceDN w:val="0"/>
      <w:adjustRightInd w:val="0"/>
      <w:ind w:firstLineChars="200" w:firstLine="420"/>
      <w:jc w:val="left"/>
    </w:pPr>
    <w:rPr>
      <w:rFonts w:ascii="Times New Roman" w:eastAsia="宋体" w:hAnsi="Times New Roman" w:cs="Times New Roman"/>
      <w:kern w:val="0"/>
      <w:sz w:val="20"/>
    </w:rPr>
  </w:style>
  <w:style w:type="paragraph" w:customStyle="1" w:styleId="Style133">
    <w:name w:val="_Style 133"/>
    <w:basedOn w:val="a"/>
    <w:next w:val="a"/>
    <w:uiPriority w:val="34"/>
    <w:qFormat/>
    <w:rsid w:val="008550E1"/>
    <w:pPr>
      <w:ind w:firstLineChars="200" w:firstLine="420"/>
    </w:pPr>
    <w:rPr>
      <w:rFonts w:ascii="Times New Roman" w:eastAsia="宋体" w:hAnsi="Times New Roman" w:cs="Times New Roman"/>
      <w:sz w:val="21"/>
      <w:szCs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449;&#24687;&#31185;&#36164;&#26009;\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Normal.wpt</Template>
  <TotalTime>8</TotalTime>
  <Pages>2</Pages>
  <Words>127</Words>
  <Characters>728</Characters>
  <Application>Microsoft Office Word</Application>
  <DocSecurity>0</DocSecurity>
  <PresentationFormat/>
  <Lines>6</Lines>
  <Paragraphs>1</Paragraphs>
  <Slides>0</Slides>
  <Notes>0</Notes>
  <HiddenSlides>0</HiddenSlides>
  <MMClips>0</MMClips>
  <ScaleCrop>false</ScaleCrop>
  <Company>HP</Company>
  <LinksUpToDate>false</LinksUpToDate>
  <CharactersWithSpaces>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项目名称：阳江市全民健康信息化建设（第一期）</dc:title>
  <dc:creator>冯显强</dc:creator>
  <cp:lastModifiedBy>ddsd</cp:lastModifiedBy>
  <cp:revision>4</cp:revision>
  <cp:lastPrinted>2023-08-08T02:24:00Z</cp:lastPrinted>
  <dcterms:created xsi:type="dcterms:W3CDTF">2023-08-16T07:20:00Z</dcterms:created>
  <dcterms:modified xsi:type="dcterms:W3CDTF">2023-08-16T07:29:00Z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D4A3E4A886C449288DC33021A3BB934D_12</vt:lpwstr>
  </property>
</Properties>
</file>